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6DF853" w14:textId="30BA3739" w:rsidR="00BF7F06" w:rsidRPr="00A11D21" w:rsidRDefault="0088735C" w:rsidP="009E4AB7">
      <w:pPr>
        <w:rPr>
          <w:rFonts w:ascii="Calibri" w:hAnsi="Calibri" w:cs="Calibri"/>
          <w:b/>
          <w:bCs/>
        </w:rPr>
      </w:pPr>
      <w:r>
        <w:rPr>
          <w:rFonts w:ascii="Calibri" w:hAnsi="Calibri" w:cs="Calibri"/>
          <w:b/>
          <w:bCs/>
        </w:rPr>
        <w:t>God Encounters</w:t>
      </w:r>
    </w:p>
    <w:p w14:paraId="156A3DE0" w14:textId="58887CA9" w:rsidR="007A6325" w:rsidRPr="00A11D21" w:rsidRDefault="0088735C" w:rsidP="009E4AB7">
      <w:pPr>
        <w:rPr>
          <w:rFonts w:ascii="Calibri" w:hAnsi="Calibri" w:cs="Calibri"/>
          <w:b/>
          <w:bCs/>
        </w:rPr>
      </w:pPr>
      <w:r>
        <w:rPr>
          <w:rFonts w:ascii="Calibri" w:hAnsi="Calibri" w:cs="Calibri"/>
          <w:b/>
          <w:bCs/>
        </w:rPr>
        <w:t>Genesis 28:10-22</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5485B131" w14:textId="77777777" w:rsidR="0088735C" w:rsidRPr="0088735C" w:rsidRDefault="0088735C" w:rsidP="0088735C">
      <w:pPr>
        <w:spacing w:line="276" w:lineRule="auto"/>
        <w:rPr>
          <w:rFonts w:ascii="Calibri" w:hAnsi="Calibri"/>
        </w:rPr>
      </w:pPr>
      <w:r w:rsidRPr="0088735C">
        <w:rPr>
          <w:rFonts w:ascii="Calibri" w:hAnsi="Calibri"/>
        </w:rPr>
        <w:t xml:space="preserve">I want to ask you a question. Have you ever had an encounter with God? Have you ever had an experience with God? </w:t>
      </w:r>
    </w:p>
    <w:p w14:paraId="27EB74C0" w14:textId="77777777" w:rsidR="0088735C" w:rsidRPr="0088735C" w:rsidRDefault="0088735C" w:rsidP="0088735C">
      <w:pPr>
        <w:spacing w:line="276" w:lineRule="auto"/>
        <w:rPr>
          <w:rFonts w:ascii="Calibri" w:hAnsi="Calibri"/>
        </w:rPr>
      </w:pPr>
    </w:p>
    <w:p w14:paraId="0EEABC53" w14:textId="007C1495" w:rsidR="0088735C" w:rsidRPr="0088735C" w:rsidRDefault="0088735C" w:rsidP="0088735C">
      <w:pPr>
        <w:spacing w:line="276" w:lineRule="auto"/>
        <w:rPr>
          <w:rFonts w:ascii="Calibri" w:hAnsi="Calibri"/>
        </w:rPr>
      </w:pPr>
      <w:r w:rsidRPr="0088735C">
        <w:rPr>
          <w:rFonts w:ascii="Calibri" w:hAnsi="Calibri"/>
        </w:rPr>
        <w:t xml:space="preserve">When I was a high school student, I grew up going to church and a Christian school. I grew up in a very conservative Christian family in many regards. I had an encounter with God the summer between my junior and senior year in high school that totally changed the direction of my life. I've never been the same. I've never gotten over it. I don't remember what the preacher preached about. I don't remember what the theme was, what the songs were, or even who was there. I just know I had an encounter with God. My life has been forever changed since that moment. </w:t>
      </w:r>
    </w:p>
    <w:p w14:paraId="5E477612" w14:textId="77777777" w:rsidR="0088735C" w:rsidRPr="0088735C" w:rsidRDefault="0088735C" w:rsidP="0088735C">
      <w:pPr>
        <w:spacing w:line="276" w:lineRule="auto"/>
        <w:rPr>
          <w:rFonts w:ascii="Calibri" w:hAnsi="Calibri"/>
        </w:rPr>
      </w:pPr>
    </w:p>
    <w:p w14:paraId="76897A09" w14:textId="77777777" w:rsidR="0088735C" w:rsidRPr="0088735C" w:rsidRDefault="0088735C" w:rsidP="0088735C">
      <w:pPr>
        <w:spacing w:line="276" w:lineRule="auto"/>
        <w:rPr>
          <w:rFonts w:ascii="Calibri" w:hAnsi="Calibri"/>
        </w:rPr>
      </w:pPr>
      <w:r w:rsidRPr="0088735C">
        <w:rPr>
          <w:rFonts w:ascii="Calibri" w:hAnsi="Calibri"/>
        </w:rPr>
        <w:t>Our prayer for Edge Church and for this sacred place today is that we would be able to create a place where people could come and encounter God.</w:t>
      </w:r>
    </w:p>
    <w:p w14:paraId="131BA1E2" w14:textId="77777777" w:rsidR="0088735C" w:rsidRPr="0088735C" w:rsidRDefault="0088735C" w:rsidP="0088735C">
      <w:pPr>
        <w:spacing w:line="276" w:lineRule="auto"/>
        <w:rPr>
          <w:rFonts w:ascii="Calibri" w:hAnsi="Calibri"/>
        </w:rPr>
      </w:pPr>
    </w:p>
    <w:p w14:paraId="261E2342" w14:textId="77777777" w:rsidR="0088735C" w:rsidRPr="0088735C" w:rsidRDefault="0088735C" w:rsidP="0088735C">
      <w:pPr>
        <w:spacing w:line="276" w:lineRule="auto"/>
        <w:rPr>
          <w:rFonts w:ascii="Calibri" w:hAnsi="Calibri"/>
        </w:rPr>
      </w:pPr>
      <w:r w:rsidRPr="0088735C">
        <w:rPr>
          <w:rFonts w:ascii="Calibri" w:hAnsi="Calibri"/>
        </w:rPr>
        <w:t>In Genesis 28, Jacob has an encounter with God that changes the direction of his life.</w:t>
      </w:r>
    </w:p>
    <w:p w14:paraId="6D3B71BE" w14:textId="77777777" w:rsidR="0088735C" w:rsidRPr="0088735C" w:rsidRDefault="0088735C" w:rsidP="0088735C">
      <w:pPr>
        <w:spacing w:line="276" w:lineRule="auto"/>
        <w:rPr>
          <w:rFonts w:ascii="Calibri" w:hAnsi="Calibri"/>
        </w:rPr>
      </w:pPr>
    </w:p>
    <w:p w14:paraId="1C876CE7" w14:textId="77777777" w:rsidR="0088735C" w:rsidRPr="0088735C" w:rsidRDefault="0088735C" w:rsidP="0088735C">
      <w:pPr>
        <w:spacing w:line="276" w:lineRule="auto"/>
        <w:rPr>
          <w:rFonts w:ascii="Calibri" w:hAnsi="Calibri"/>
        </w:rPr>
      </w:pPr>
      <w:r w:rsidRPr="0088735C">
        <w:rPr>
          <w:rFonts w:ascii="Calibri" w:hAnsi="Calibri"/>
        </w:rPr>
        <w:t xml:space="preserve">Somebody may ask, “Why would I want to have an experience with God?” When I was a high school student I thought that experiences with God were what other people had. That's what people in the Bible do or that's what old people do. I learned that God wants all of us to encounter Him. God wants all of us to have experiences with Him. </w:t>
      </w:r>
    </w:p>
    <w:p w14:paraId="12699C88" w14:textId="77777777" w:rsidR="0088735C" w:rsidRPr="0088735C" w:rsidRDefault="0088735C" w:rsidP="0088735C">
      <w:pPr>
        <w:spacing w:line="276" w:lineRule="auto"/>
        <w:rPr>
          <w:rFonts w:ascii="Calibri" w:hAnsi="Calibri"/>
        </w:rPr>
      </w:pPr>
    </w:p>
    <w:p w14:paraId="78A6D33C" w14:textId="77777777" w:rsidR="0088735C" w:rsidRPr="0088735C" w:rsidRDefault="0088735C" w:rsidP="0088735C">
      <w:pPr>
        <w:spacing w:line="276" w:lineRule="auto"/>
        <w:rPr>
          <w:rFonts w:ascii="Calibri" w:hAnsi="Calibri"/>
        </w:rPr>
      </w:pPr>
      <w:r w:rsidRPr="0088735C">
        <w:rPr>
          <w:rFonts w:ascii="Calibri" w:hAnsi="Calibri"/>
        </w:rPr>
        <w:t>A couple of reasons why having encounters with God is so important:</w:t>
      </w:r>
    </w:p>
    <w:p w14:paraId="3302B017" w14:textId="77777777" w:rsidR="0088735C" w:rsidRPr="0088735C" w:rsidRDefault="0088735C" w:rsidP="0088735C">
      <w:pPr>
        <w:spacing w:line="276" w:lineRule="auto"/>
        <w:rPr>
          <w:rFonts w:ascii="Calibri" w:hAnsi="Calibri"/>
        </w:rPr>
      </w:pPr>
    </w:p>
    <w:p w14:paraId="092A2F9C" w14:textId="77777777" w:rsidR="0088735C" w:rsidRPr="0088735C" w:rsidRDefault="0088735C" w:rsidP="0088735C">
      <w:pPr>
        <w:spacing w:line="276" w:lineRule="auto"/>
        <w:rPr>
          <w:rFonts w:ascii="Calibri" w:hAnsi="Calibri"/>
        </w:rPr>
      </w:pPr>
      <w:r w:rsidRPr="0088735C">
        <w:rPr>
          <w:rFonts w:ascii="Calibri" w:hAnsi="Calibri"/>
        </w:rPr>
        <w:t>“In your presence is fullness of joy” (Psalm 16:11).</w:t>
      </w:r>
    </w:p>
    <w:p w14:paraId="32713190" w14:textId="77777777" w:rsidR="0088735C" w:rsidRPr="0088735C" w:rsidRDefault="0088735C" w:rsidP="0088735C">
      <w:pPr>
        <w:spacing w:line="276" w:lineRule="auto"/>
        <w:rPr>
          <w:rFonts w:ascii="Calibri" w:hAnsi="Calibri"/>
        </w:rPr>
      </w:pPr>
    </w:p>
    <w:p w14:paraId="3B873C80" w14:textId="77777777" w:rsidR="0088735C" w:rsidRPr="0088735C" w:rsidRDefault="0088735C" w:rsidP="0088735C">
      <w:pPr>
        <w:spacing w:line="276" w:lineRule="auto"/>
        <w:rPr>
          <w:rFonts w:ascii="Calibri" w:hAnsi="Calibri"/>
        </w:rPr>
      </w:pPr>
      <w:r w:rsidRPr="0088735C">
        <w:rPr>
          <w:rFonts w:ascii="Calibri" w:hAnsi="Calibri"/>
        </w:rPr>
        <w:t xml:space="preserve">When you encounter God, when you have experiences with God, when you're in God's presence, it brings joy into your heart. It's a good thing. </w:t>
      </w:r>
    </w:p>
    <w:p w14:paraId="4E28D683" w14:textId="77777777" w:rsidR="0088735C" w:rsidRPr="0088735C" w:rsidRDefault="0088735C" w:rsidP="0088735C">
      <w:pPr>
        <w:spacing w:line="276" w:lineRule="auto"/>
        <w:rPr>
          <w:rFonts w:ascii="Calibri" w:hAnsi="Calibri"/>
        </w:rPr>
      </w:pPr>
    </w:p>
    <w:p w14:paraId="0FBA3B88" w14:textId="149B9024" w:rsidR="0088735C" w:rsidRPr="0088735C" w:rsidRDefault="0088735C" w:rsidP="0088735C">
      <w:pPr>
        <w:spacing w:line="276" w:lineRule="auto"/>
        <w:rPr>
          <w:rFonts w:ascii="Calibri" w:hAnsi="Calibri"/>
        </w:rPr>
      </w:pPr>
      <w:r w:rsidRPr="0088735C">
        <w:rPr>
          <w:rFonts w:ascii="Calibri" w:hAnsi="Calibri"/>
        </w:rPr>
        <w:t xml:space="preserve">Over in the Old Testament, in Exodus, the children of Israel were directed by God by a pillar of fire by night and a cloud by day. The presence of God was represented in the cloud and fire, and directed the people. When you need direction, God's presence is the thing that's guiding you. When you need hope, encouragement, strength, power, all of that comes from being in the presence of Almighty God. </w:t>
      </w:r>
    </w:p>
    <w:p w14:paraId="768A7F02" w14:textId="77777777" w:rsidR="0088735C" w:rsidRPr="0088735C" w:rsidRDefault="0088735C" w:rsidP="0088735C">
      <w:pPr>
        <w:spacing w:line="276" w:lineRule="auto"/>
        <w:rPr>
          <w:rFonts w:ascii="Calibri" w:hAnsi="Calibri"/>
        </w:rPr>
      </w:pPr>
    </w:p>
    <w:p w14:paraId="3A376F2E" w14:textId="77777777" w:rsidR="0088735C" w:rsidRPr="0088735C" w:rsidRDefault="0088735C" w:rsidP="0088735C">
      <w:pPr>
        <w:spacing w:line="276" w:lineRule="auto"/>
        <w:rPr>
          <w:rFonts w:ascii="Calibri" w:hAnsi="Calibri"/>
        </w:rPr>
      </w:pPr>
      <w:r w:rsidRPr="0088735C">
        <w:rPr>
          <w:rFonts w:ascii="Calibri" w:hAnsi="Calibri"/>
        </w:rPr>
        <w:lastRenderedPageBreak/>
        <w:t xml:space="preserve">As a local church, we want people to experience God encounters because we want people to be encouraged. We want people to find salvation. We want people to be strengthened. We want people to find hope. That is our prayer and desire for this space right here, the Regal Gateway Movie theater. This is our Bethel, if you will. Bethel means “the house of God.” This is our house of God, at least for this season and this time. </w:t>
      </w:r>
    </w:p>
    <w:p w14:paraId="7BB1107F" w14:textId="77777777" w:rsidR="0088735C" w:rsidRPr="0088735C" w:rsidRDefault="0088735C" w:rsidP="0088735C">
      <w:pPr>
        <w:spacing w:line="276" w:lineRule="auto"/>
        <w:rPr>
          <w:rFonts w:ascii="Calibri" w:hAnsi="Calibri"/>
        </w:rPr>
      </w:pPr>
    </w:p>
    <w:p w14:paraId="52D2E1B4" w14:textId="77777777" w:rsidR="0088735C" w:rsidRPr="0088735C" w:rsidRDefault="0088735C" w:rsidP="0088735C">
      <w:pPr>
        <w:spacing w:line="276" w:lineRule="auto"/>
        <w:rPr>
          <w:rFonts w:ascii="Calibri" w:hAnsi="Calibri"/>
        </w:rPr>
      </w:pPr>
      <w:r w:rsidRPr="0088735C">
        <w:rPr>
          <w:rFonts w:ascii="Calibri" w:hAnsi="Calibri"/>
        </w:rPr>
        <w:t>“Jacob left Beer-</w:t>
      </w:r>
      <w:proofErr w:type="spellStart"/>
      <w:r w:rsidRPr="0088735C">
        <w:rPr>
          <w:rFonts w:ascii="Calibri" w:hAnsi="Calibri"/>
        </w:rPr>
        <w:t>sheba</w:t>
      </w:r>
      <w:proofErr w:type="spellEnd"/>
      <w:r w:rsidRPr="0088735C">
        <w:rPr>
          <w:rFonts w:ascii="Calibri" w:hAnsi="Calibri"/>
        </w:rPr>
        <w:t xml:space="preserve"> and went toward Haran. He reached a certain place and spent the night there because the sun had set. He took one of the stones from the place, put it there at his head, and lay down in that place. And he dreamed: A stairway was set on the ground with its top reaching the sky, and God’s angels were going up and down on it. The Lord was standing there beside him, saying, ‘I am the Lord, the God of your father Abraham and the God of Isaac. I will give you and your offspring the land on which you are lying. Your offspring will be like the dust of the earth, and you will spread out toward the west, the east, the north, and the south. All the peoples on earth will be blessed through you and your offspring. Look, I am with you and will watch over you wherever you go. I will bring you back to this land, for I will not leave you until I have done what I have promised you.’ When Jacob awoke from his sleep, he said, ‘Surely the Lord is in this place, and I did not know it.’ He was afraid and said, ‘What an awesome place this is! This is none other than the house of God. This is the gate of heaven’” (Genesis 28:10-17).</w:t>
      </w:r>
    </w:p>
    <w:p w14:paraId="7F29A31C" w14:textId="77777777" w:rsidR="0088735C" w:rsidRPr="0088735C" w:rsidRDefault="0088735C" w:rsidP="0088735C">
      <w:pPr>
        <w:spacing w:line="276" w:lineRule="auto"/>
        <w:rPr>
          <w:rFonts w:ascii="Calibri" w:hAnsi="Calibri"/>
        </w:rPr>
      </w:pPr>
      <w:r w:rsidRPr="0088735C">
        <w:rPr>
          <w:rFonts w:ascii="Calibri" w:hAnsi="Calibri"/>
        </w:rPr>
        <w:t xml:space="preserve"> </w:t>
      </w:r>
    </w:p>
    <w:p w14:paraId="6CF162BC" w14:textId="77777777" w:rsidR="004901A0" w:rsidRDefault="0088735C" w:rsidP="0088735C">
      <w:pPr>
        <w:spacing w:line="276" w:lineRule="auto"/>
        <w:rPr>
          <w:rFonts w:ascii="Calibri" w:hAnsi="Calibri"/>
        </w:rPr>
      </w:pPr>
      <w:r w:rsidRPr="0088735C">
        <w:rPr>
          <w:rFonts w:ascii="Calibri" w:hAnsi="Calibri"/>
        </w:rPr>
        <w:t>Jacob is an unlikely biblical character. He is one of those guys who reminds us in the Bible that God uses imperfect people. Jacob was a liar, a cheater, a manipulator all through the Old Testament. He lied to his father. He collaborated with his mom. He lied and stole from his brother. He manipulated his father-in-law. You wonder how did Jacob make it in the Bible? He’s not really what we think of when we think about upstanding Bible characters. Actually the truth is, the more you read the Bible, the more you see people's flaws. The Bible does not sensationalize its characters. It actually tells us the dirty</w:t>
      </w:r>
      <w:r w:rsidR="004901A0">
        <w:rPr>
          <w:rFonts w:ascii="Calibri" w:hAnsi="Calibri"/>
        </w:rPr>
        <w:t xml:space="preserve"> </w:t>
      </w:r>
      <w:r w:rsidRPr="0088735C">
        <w:rPr>
          <w:rFonts w:ascii="Calibri" w:hAnsi="Calibri"/>
        </w:rPr>
        <w:t>on all these men and women.</w:t>
      </w:r>
      <w:r w:rsidR="004901A0">
        <w:rPr>
          <w:rFonts w:ascii="Calibri" w:hAnsi="Calibri"/>
        </w:rPr>
        <w:t xml:space="preserve"> </w:t>
      </w:r>
      <w:r w:rsidRPr="0088735C">
        <w:rPr>
          <w:rFonts w:ascii="Calibri" w:hAnsi="Calibri"/>
        </w:rPr>
        <w:t xml:space="preserve">Jacob has got to be top of the list as one of the most suspicious Old Testament characters, yet God uses him in a profound way. </w:t>
      </w:r>
    </w:p>
    <w:p w14:paraId="701E6975" w14:textId="77777777" w:rsidR="004901A0" w:rsidRDefault="004901A0" w:rsidP="0088735C">
      <w:pPr>
        <w:spacing w:line="276" w:lineRule="auto"/>
        <w:rPr>
          <w:rFonts w:ascii="Calibri" w:hAnsi="Calibri"/>
        </w:rPr>
      </w:pPr>
    </w:p>
    <w:p w14:paraId="2E6B17ED" w14:textId="0365B6B1" w:rsidR="0088735C" w:rsidRPr="0088735C" w:rsidRDefault="0088735C" w:rsidP="0088735C">
      <w:pPr>
        <w:spacing w:line="276" w:lineRule="auto"/>
        <w:rPr>
          <w:rFonts w:ascii="Calibri" w:hAnsi="Calibri"/>
        </w:rPr>
      </w:pPr>
      <w:r w:rsidRPr="0088735C">
        <w:rPr>
          <w:rFonts w:ascii="Calibri" w:hAnsi="Calibri"/>
        </w:rPr>
        <w:t>In this particular instance, Jacob is running for his life. He has stolen the blessing and the birthright of his twin brother, Esau. Esau has threatened to kill him. Now he has left his home in Beersheba and is running towards his Uncle Laban's house 450 miles away. He's by himself. He's alone. He's away from his family, everything he's ever known. He probably feels kind of bad about what he's done. Jacob is not expecting God to do anything. In fact, Jacob probably thought that God had abandoned him, but God shows up.</w:t>
      </w:r>
    </w:p>
    <w:p w14:paraId="5D81ACB9" w14:textId="77777777" w:rsidR="0088735C" w:rsidRPr="0088735C" w:rsidRDefault="0088735C" w:rsidP="0088735C">
      <w:pPr>
        <w:spacing w:line="276" w:lineRule="auto"/>
        <w:rPr>
          <w:rFonts w:ascii="Calibri" w:hAnsi="Calibri"/>
        </w:rPr>
      </w:pPr>
    </w:p>
    <w:p w14:paraId="52CC15F0" w14:textId="77777777" w:rsidR="0088735C" w:rsidRPr="0088735C" w:rsidRDefault="0088735C" w:rsidP="0088735C">
      <w:pPr>
        <w:spacing w:line="276" w:lineRule="auto"/>
        <w:rPr>
          <w:rFonts w:ascii="Calibri" w:hAnsi="Calibri"/>
        </w:rPr>
      </w:pPr>
      <w:r w:rsidRPr="0088735C">
        <w:rPr>
          <w:rFonts w:ascii="Calibri" w:hAnsi="Calibri"/>
        </w:rPr>
        <w:lastRenderedPageBreak/>
        <w:t xml:space="preserve">Jacob has this amazing dream of a ladder and the angels are going up and down from heaven to the earth. When he wakes up, he says, “Surely, the presence of the Lord is in this place.” In that dream, God makes several promises to him that give direction to the life of Jacob. I want us to see three things today about God's presence in this particular story. </w:t>
      </w:r>
    </w:p>
    <w:p w14:paraId="7A728521" w14:textId="77777777" w:rsidR="0088735C" w:rsidRPr="0088735C" w:rsidRDefault="0088735C" w:rsidP="0088735C">
      <w:pPr>
        <w:spacing w:line="276" w:lineRule="auto"/>
        <w:rPr>
          <w:rFonts w:ascii="Calibri" w:hAnsi="Calibri"/>
        </w:rPr>
      </w:pPr>
    </w:p>
    <w:p w14:paraId="166A473D" w14:textId="77777777" w:rsidR="0088735C" w:rsidRPr="0088735C" w:rsidRDefault="0088735C" w:rsidP="0088735C">
      <w:pPr>
        <w:spacing w:line="276" w:lineRule="auto"/>
        <w:rPr>
          <w:rFonts w:ascii="Calibri" w:hAnsi="Calibri"/>
          <w:b/>
          <w:bCs/>
        </w:rPr>
      </w:pPr>
      <w:r w:rsidRPr="0088735C">
        <w:rPr>
          <w:rFonts w:ascii="Calibri" w:hAnsi="Calibri"/>
          <w:b/>
          <w:bCs/>
        </w:rPr>
        <w:t>1. God’s Presence Pursues Me</w:t>
      </w:r>
    </w:p>
    <w:p w14:paraId="063BB991" w14:textId="77777777" w:rsidR="0088735C" w:rsidRPr="0088735C" w:rsidRDefault="0088735C" w:rsidP="0088735C">
      <w:pPr>
        <w:spacing w:line="276" w:lineRule="auto"/>
        <w:rPr>
          <w:rFonts w:ascii="Calibri" w:hAnsi="Calibri"/>
          <w:b/>
          <w:bCs/>
        </w:rPr>
      </w:pPr>
    </w:p>
    <w:p w14:paraId="3C4AB150" w14:textId="77777777" w:rsidR="0088735C" w:rsidRPr="0088735C" w:rsidRDefault="0088735C" w:rsidP="0088735C">
      <w:pPr>
        <w:spacing w:line="276" w:lineRule="auto"/>
        <w:rPr>
          <w:rFonts w:ascii="Calibri" w:hAnsi="Calibri"/>
        </w:rPr>
      </w:pPr>
      <w:r w:rsidRPr="0088735C">
        <w:rPr>
          <w:rFonts w:ascii="Calibri" w:hAnsi="Calibri"/>
        </w:rPr>
        <w:t>Jacob was not praying and saying, “God, come and help me.” Jacob was not even asking or seeking after God. God came and found Jacob.</w:t>
      </w:r>
    </w:p>
    <w:p w14:paraId="18812866" w14:textId="77777777" w:rsidR="0088735C" w:rsidRPr="0088735C" w:rsidRDefault="0088735C" w:rsidP="0088735C">
      <w:pPr>
        <w:spacing w:line="276" w:lineRule="auto"/>
        <w:rPr>
          <w:rFonts w:ascii="Calibri" w:hAnsi="Calibri"/>
        </w:rPr>
      </w:pPr>
    </w:p>
    <w:p w14:paraId="2DF79ED5" w14:textId="7368009C" w:rsidR="0088735C" w:rsidRPr="0088735C" w:rsidRDefault="0088735C" w:rsidP="0088735C">
      <w:pPr>
        <w:spacing w:line="276" w:lineRule="auto"/>
        <w:rPr>
          <w:rFonts w:ascii="Calibri" w:hAnsi="Calibri"/>
        </w:rPr>
      </w:pPr>
      <w:r w:rsidRPr="0088735C">
        <w:rPr>
          <w:rFonts w:ascii="Calibri" w:hAnsi="Calibri"/>
        </w:rPr>
        <w:t>Why would God want to come and make this promise to Jacob? Again, Jacob</w:t>
      </w:r>
      <w:r w:rsidR="004901A0">
        <w:rPr>
          <w:rFonts w:ascii="Calibri" w:hAnsi="Calibri"/>
        </w:rPr>
        <w:t xml:space="preserve"> i</w:t>
      </w:r>
      <w:r w:rsidRPr="0088735C">
        <w:rPr>
          <w:rFonts w:ascii="Calibri" w:hAnsi="Calibri"/>
        </w:rPr>
        <w:t xml:space="preserve">s really not a very good person. He's not deserving in any way. He's a suspicious character, </w:t>
      </w:r>
      <w:r w:rsidR="004901A0">
        <w:rPr>
          <w:rFonts w:ascii="Calibri" w:hAnsi="Calibri"/>
        </w:rPr>
        <w:t>yet</w:t>
      </w:r>
      <w:r w:rsidRPr="0088735C">
        <w:rPr>
          <w:rFonts w:ascii="Calibri" w:hAnsi="Calibri"/>
        </w:rPr>
        <w:t xml:space="preserve"> God comes and finds him. Oftentimes that's where God finds us. I think we find hope in the story of Jacob because it reminds us that God uses broken people. God uses people who have made really bad mistakes. God uses people who nobody else expects much from. That’s Jacob. God comes and tracks Jacob down. He's an unexpected person. He's in an unexpected place. </w:t>
      </w:r>
    </w:p>
    <w:p w14:paraId="0F9519B0" w14:textId="77777777" w:rsidR="0088735C" w:rsidRPr="0088735C" w:rsidRDefault="0088735C" w:rsidP="0088735C">
      <w:pPr>
        <w:spacing w:line="276" w:lineRule="auto"/>
        <w:rPr>
          <w:rFonts w:ascii="Calibri" w:hAnsi="Calibri"/>
        </w:rPr>
      </w:pPr>
    </w:p>
    <w:p w14:paraId="66073347" w14:textId="77777777" w:rsidR="0088735C" w:rsidRPr="0088735C" w:rsidRDefault="0088735C" w:rsidP="0088735C">
      <w:pPr>
        <w:spacing w:line="276" w:lineRule="auto"/>
        <w:rPr>
          <w:rFonts w:ascii="Calibri" w:hAnsi="Calibri"/>
        </w:rPr>
      </w:pPr>
      <w:r w:rsidRPr="0088735C">
        <w:rPr>
          <w:rFonts w:ascii="Calibri" w:hAnsi="Calibri"/>
        </w:rPr>
        <w:t xml:space="preserve">The place in which he encounters God is the middle of nowhere. Does that sound like an exciting place? Because of this encounter with God, Jacob renames the place Bethel, meaning “the house of God.” He wants to commemorate this encounter with God, so he changes the name from Luz to Bethel. The Scripture records it as Bethel from here on. </w:t>
      </w:r>
    </w:p>
    <w:p w14:paraId="3D47096E" w14:textId="77777777" w:rsidR="0088735C" w:rsidRPr="0088735C" w:rsidRDefault="0088735C" w:rsidP="0088735C">
      <w:pPr>
        <w:spacing w:line="276" w:lineRule="auto"/>
        <w:rPr>
          <w:rFonts w:ascii="Calibri" w:hAnsi="Calibri"/>
        </w:rPr>
      </w:pPr>
    </w:p>
    <w:p w14:paraId="6941843F" w14:textId="77777777" w:rsidR="0088735C" w:rsidRPr="0088735C" w:rsidRDefault="0088735C" w:rsidP="0088735C">
      <w:pPr>
        <w:spacing w:line="276" w:lineRule="auto"/>
        <w:rPr>
          <w:rFonts w:ascii="Calibri" w:hAnsi="Calibri"/>
        </w:rPr>
      </w:pPr>
      <w:r w:rsidRPr="0088735C">
        <w:rPr>
          <w:rFonts w:ascii="Calibri" w:hAnsi="Calibri"/>
        </w:rPr>
        <w:t xml:space="preserve">God desires to be in the presence of His people. Did you know that God not only desired to be with Jacob, but God desires to be with you? God really wants to know you. God wants to have an encounter with you. God longs to be with us a lot more than we think that He does. God desires it. We're His children. If you’re in Christ, you're a child of God. If you're not in Christ, you're at least God's creation. God loves people. God loves people who are even screwed up, like Jacob. </w:t>
      </w:r>
    </w:p>
    <w:p w14:paraId="117B4313" w14:textId="77777777" w:rsidR="0088735C" w:rsidRPr="0088735C" w:rsidRDefault="0088735C" w:rsidP="0088735C">
      <w:pPr>
        <w:spacing w:line="276" w:lineRule="auto"/>
        <w:rPr>
          <w:rFonts w:ascii="Calibri" w:hAnsi="Calibri"/>
        </w:rPr>
      </w:pPr>
    </w:p>
    <w:p w14:paraId="40C8EFBE" w14:textId="5CDF157A" w:rsidR="0088735C" w:rsidRPr="0088735C" w:rsidRDefault="0088735C" w:rsidP="0088735C">
      <w:pPr>
        <w:spacing w:line="276" w:lineRule="auto"/>
        <w:rPr>
          <w:rFonts w:ascii="Calibri" w:hAnsi="Calibri"/>
        </w:rPr>
      </w:pPr>
      <w:r w:rsidRPr="0088735C">
        <w:rPr>
          <w:rFonts w:ascii="Calibri" w:hAnsi="Calibri"/>
        </w:rPr>
        <w:t xml:space="preserve">God's presence came and found Jacob in the middle of this mess that he had made. </w:t>
      </w:r>
      <w:r w:rsidR="004901A0">
        <w:rPr>
          <w:rFonts w:ascii="Calibri" w:hAnsi="Calibri"/>
        </w:rPr>
        <w:t xml:space="preserve">With his mom he had come </w:t>
      </w:r>
      <w:r w:rsidRPr="0088735C">
        <w:rPr>
          <w:rFonts w:ascii="Calibri" w:hAnsi="Calibri"/>
        </w:rPr>
        <w:t>up with</w:t>
      </w:r>
      <w:r w:rsidR="004901A0">
        <w:rPr>
          <w:rFonts w:ascii="Calibri" w:hAnsi="Calibri"/>
        </w:rPr>
        <w:t xml:space="preserve"> this scheme </w:t>
      </w:r>
      <w:r w:rsidRPr="0088735C">
        <w:rPr>
          <w:rFonts w:ascii="Calibri" w:hAnsi="Calibri"/>
        </w:rPr>
        <w:t>to steal the birthright and the blessing, which was basically a lot of money. He's stealing money and possessions from his brother. He came up with this plan with his mom and he had to run for his life, but God was still there.</w:t>
      </w:r>
    </w:p>
    <w:p w14:paraId="77A21C91" w14:textId="77777777" w:rsidR="0088735C" w:rsidRPr="0088735C" w:rsidRDefault="0088735C" w:rsidP="0088735C">
      <w:pPr>
        <w:spacing w:line="276" w:lineRule="auto"/>
        <w:rPr>
          <w:rFonts w:ascii="Calibri" w:hAnsi="Calibri"/>
        </w:rPr>
      </w:pPr>
    </w:p>
    <w:p w14:paraId="212EF0FF" w14:textId="77777777" w:rsidR="0088735C" w:rsidRPr="0088735C" w:rsidRDefault="0088735C" w:rsidP="0088735C">
      <w:pPr>
        <w:spacing w:line="276" w:lineRule="auto"/>
        <w:rPr>
          <w:rFonts w:ascii="Calibri" w:hAnsi="Calibri"/>
        </w:rPr>
      </w:pPr>
      <w:r w:rsidRPr="0088735C">
        <w:rPr>
          <w:rFonts w:ascii="Calibri" w:hAnsi="Calibri"/>
        </w:rPr>
        <w:t xml:space="preserve">Did you know that the presence of God can be anywhere? The presence of God can be in a prison. The presence of God can be in a school, in a hospital room. The presence of God could </w:t>
      </w:r>
      <w:r w:rsidRPr="0088735C">
        <w:rPr>
          <w:rFonts w:ascii="Calibri" w:hAnsi="Calibri"/>
        </w:rPr>
        <w:lastRenderedPageBreak/>
        <w:t xml:space="preserve">be (I know this is hard for you to believe) even in your office. God can show up. God desires to have experiences with us. God wants His presence to pervade our life. God wants to know you. </w:t>
      </w:r>
    </w:p>
    <w:p w14:paraId="20E025F4" w14:textId="77777777" w:rsidR="0088735C" w:rsidRPr="0088735C" w:rsidRDefault="0088735C" w:rsidP="0088735C">
      <w:pPr>
        <w:spacing w:line="276" w:lineRule="auto"/>
        <w:rPr>
          <w:rFonts w:ascii="Calibri" w:hAnsi="Calibri"/>
        </w:rPr>
      </w:pPr>
    </w:p>
    <w:p w14:paraId="1DAF0696" w14:textId="77777777" w:rsidR="00A73116" w:rsidRDefault="0088735C" w:rsidP="0088735C">
      <w:pPr>
        <w:spacing w:line="276" w:lineRule="auto"/>
        <w:rPr>
          <w:rFonts w:ascii="Calibri" w:hAnsi="Calibri"/>
        </w:rPr>
      </w:pPr>
      <w:r w:rsidRPr="0088735C">
        <w:rPr>
          <w:rFonts w:ascii="Calibri" w:hAnsi="Calibri"/>
        </w:rPr>
        <w:t>During COVID</w:t>
      </w:r>
      <w:r w:rsidR="00A73116">
        <w:rPr>
          <w:rFonts w:ascii="Calibri" w:hAnsi="Calibri"/>
        </w:rPr>
        <w:t xml:space="preserve">, </w:t>
      </w:r>
      <w:r w:rsidRPr="0088735C">
        <w:rPr>
          <w:rFonts w:ascii="Calibri" w:hAnsi="Calibri"/>
        </w:rPr>
        <w:t xml:space="preserve">Gena convinced me that we needed a pet dog. Her name is </w:t>
      </w:r>
      <w:proofErr w:type="spellStart"/>
      <w:r w:rsidRPr="0088735C">
        <w:rPr>
          <w:rFonts w:ascii="Calibri" w:hAnsi="Calibri"/>
        </w:rPr>
        <w:t>Lollie</w:t>
      </w:r>
      <w:proofErr w:type="spellEnd"/>
      <w:r w:rsidRPr="0088735C">
        <w:rPr>
          <w:rFonts w:ascii="Calibri" w:hAnsi="Calibri"/>
        </w:rPr>
        <w:t xml:space="preserve">. </w:t>
      </w:r>
      <w:proofErr w:type="spellStart"/>
      <w:r w:rsidRPr="0088735C">
        <w:rPr>
          <w:rFonts w:ascii="Calibri" w:hAnsi="Calibri"/>
        </w:rPr>
        <w:t>Lollie</w:t>
      </w:r>
      <w:proofErr w:type="spellEnd"/>
      <w:r w:rsidRPr="0088735C">
        <w:rPr>
          <w:rFonts w:ascii="Calibri" w:hAnsi="Calibri"/>
        </w:rPr>
        <w:t xml:space="preserve"> is a Havanese. I read online that this particular type of dog bonds with one member of the family. She’s a little dog. She was 11 pounds, then we took her to the vet and she had beefed up to 15 pounds. We need to get </w:t>
      </w:r>
      <w:proofErr w:type="spellStart"/>
      <w:r w:rsidRPr="0088735C">
        <w:rPr>
          <w:rFonts w:ascii="Calibri" w:hAnsi="Calibri"/>
        </w:rPr>
        <w:t>Lollie</w:t>
      </w:r>
      <w:proofErr w:type="spellEnd"/>
      <w:r w:rsidRPr="0088735C">
        <w:rPr>
          <w:rFonts w:ascii="Calibri" w:hAnsi="Calibri"/>
        </w:rPr>
        <w:t xml:space="preserve"> on a diet. </w:t>
      </w:r>
      <w:proofErr w:type="spellStart"/>
      <w:r w:rsidRPr="0088735C">
        <w:rPr>
          <w:rFonts w:ascii="Calibri" w:hAnsi="Calibri"/>
        </w:rPr>
        <w:t>Lollie</w:t>
      </w:r>
      <w:proofErr w:type="spellEnd"/>
      <w:r w:rsidRPr="0088735C">
        <w:rPr>
          <w:rFonts w:ascii="Calibri" w:hAnsi="Calibri"/>
        </w:rPr>
        <w:t xml:space="preserve"> is </w:t>
      </w:r>
      <w:proofErr w:type="spellStart"/>
      <w:r w:rsidRPr="0088735C">
        <w:rPr>
          <w:rFonts w:ascii="Calibri" w:hAnsi="Calibri"/>
        </w:rPr>
        <w:t>porking</w:t>
      </w:r>
      <w:proofErr w:type="spellEnd"/>
      <w:r w:rsidRPr="0088735C">
        <w:rPr>
          <w:rFonts w:ascii="Calibri" w:hAnsi="Calibri"/>
        </w:rPr>
        <w:t xml:space="preserve"> out a little bit. </w:t>
      </w:r>
    </w:p>
    <w:p w14:paraId="32A5E68E" w14:textId="77777777" w:rsidR="00A73116" w:rsidRDefault="00A73116" w:rsidP="0088735C">
      <w:pPr>
        <w:spacing w:line="276" w:lineRule="auto"/>
        <w:rPr>
          <w:rFonts w:ascii="Calibri" w:hAnsi="Calibri"/>
        </w:rPr>
      </w:pPr>
    </w:p>
    <w:p w14:paraId="521CC7C6" w14:textId="5E9C70F2" w:rsidR="0088735C" w:rsidRPr="0088735C" w:rsidRDefault="0088735C" w:rsidP="0088735C">
      <w:pPr>
        <w:spacing w:line="276" w:lineRule="auto"/>
        <w:rPr>
          <w:rFonts w:ascii="Calibri" w:hAnsi="Calibri"/>
        </w:rPr>
      </w:pPr>
      <w:proofErr w:type="spellStart"/>
      <w:r w:rsidRPr="0088735C">
        <w:rPr>
          <w:rFonts w:ascii="Calibri" w:hAnsi="Calibri"/>
        </w:rPr>
        <w:t>Lollie</w:t>
      </w:r>
      <w:proofErr w:type="spellEnd"/>
      <w:r w:rsidRPr="0088735C">
        <w:rPr>
          <w:rFonts w:ascii="Calibri" w:hAnsi="Calibri"/>
        </w:rPr>
        <w:t xml:space="preserve"> loves Gena. Zayne, Bryn, and I are okay and we're good for an occasional belly rub, but in the mind of my dog, there is no one like her mama. When Gena is away, </w:t>
      </w:r>
      <w:proofErr w:type="spellStart"/>
      <w:r w:rsidRPr="0088735C">
        <w:rPr>
          <w:rFonts w:ascii="Calibri" w:hAnsi="Calibri"/>
        </w:rPr>
        <w:t>Lollie</w:t>
      </w:r>
      <w:proofErr w:type="spellEnd"/>
      <w:r w:rsidRPr="0088735C">
        <w:rPr>
          <w:rFonts w:ascii="Calibri" w:hAnsi="Calibri"/>
        </w:rPr>
        <w:t xml:space="preserve"> will sit on the couch and stare at the door until Gena returns. Even if I'm calling her. “</w:t>
      </w:r>
      <w:proofErr w:type="spellStart"/>
      <w:r w:rsidRPr="0088735C">
        <w:rPr>
          <w:rFonts w:ascii="Calibri" w:hAnsi="Calibri"/>
        </w:rPr>
        <w:t>Lollie</w:t>
      </w:r>
      <w:proofErr w:type="spellEnd"/>
      <w:r w:rsidRPr="0088735C">
        <w:rPr>
          <w:rFonts w:ascii="Calibri" w:hAnsi="Calibri"/>
        </w:rPr>
        <w:t>, come sit by me.” She's a lap dog. “</w:t>
      </w:r>
      <w:proofErr w:type="spellStart"/>
      <w:r w:rsidRPr="0088735C">
        <w:rPr>
          <w:rFonts w:ascii="Calibri" w:hAnsi="Calibri"/>
        </w:rPr>
        <w:t>Lollie</w:t>
      </w:r>
      <w:proofErr w:type="spellEnd"/>
      <w:r w:rsidRPr="0088735C">
        <w:rPr>
          <w:rFonts w:ascii="Calibri" w:hAnsi="Calibri"/>
        </w:rPr>
        <w:t>, come. I'll rub your tummy.” She'll come over for a minute, I'll rub her tummy, then she's back at that door.</w:t>
      </w:r>
    </w:p>
    <w:p w14:paraId="3528D15E" w14:textId="77777777" w:rsidR="0088735C" w:rsidRPr="0088735C" w:rsidRDefault="0088735C" w:rsidP="0088735C">
      <w:pPr>
        <w:spacing w:line="276" w:lineRule="auto"/>
        <w:rPr>
          <w:rFonts w:ascii="Calibri" w:hAnsi="Calibri"/>
        </w:rPr>
      </w:pPr>
    </w:p>
    <w:p w14:paraId="5FF48038" w14:textId="77777777" w:rsidR="00A73116" w:rsidRDefault="0088735C" w:rsidP="0088735C">
      <w:pPr>
        <w:spacing w:line="276" w:lineRule="auto"/>
        <w:rPr>
          <w:rFonts w:ascii="Calibri" w:hAnsi="Calibri"/>
        </w:rPr>
      </w:pPr>
      <w:r w:rsidRPr="0088735C">
        <w:rPr>
          <w:rFonts w:ascii="Calibri" w:hAnsi="Calibri"/>
        </w:rPr>
        <w:t xml:space="preserve">When we are going somewhere and she sees us taking suitcases or bags, she will literally go get in Gena's purse. When she was a little puppy, Gena would put her in her purse and take her places. She loves it. She’s determined. </w:t>
      </w:r>
    </w:p>
    <w:p w14:paraId="72106766" w14:textId="77777777" w:rsidR="00A73116" w:rsidRDefault="00A73116" w:rsidP="0088735C">
      <w:pPr>
        <w:spacing w:line="276" w:lineRule="auto"/>
        <w:rPr>
          <w:rFonts w:ascii="Calibri" w:hAnsi="Calibri"/>
        </w:rPr>
      </w:pPr>
    </w:p>
    <w:p w14:paraId="79F4E633" w14:textId="41E7BB7C" w:rsidR="0088735C" w:rsidRPr="0088735C" w:rsidRDefault="0088735C" w:rsidP="0088735C">
      <w:pPr>
        <w:spacing w:line="276" w:lineRule="auto"/>
        <w:rPr>
          <w:rFonts w:ascii="Calibri" w:hAnsi="Calibri"/>
        </w:rPr>
      </w:pPr>
      <w:r w:rsidRPr="0088735C">
        <w:rPr>
          <w:rFonts w:ascii="Calibri" w:hAnsi="Calibri"/>
        </w:rPr>
        <w:t xml:space="preserve">She’s offended when Gena leaves her at home. When we left for church this morning, </w:t>
      </w:r>
      <w:proofErr w:type="spellStart"/>
      <w:r w:rsidRPr="0088735C">
        <w:rPr>
          <w:rFonts w:ascii="Calibri" w:hAnsi="Calibri"/>
        </w:rPr>
        <w:t>Lollie</w:t>
      </w:r>
      <w:proofErr w:type="spellEnd"/>
      <w:r w:rsidRPr="0088735C">
        <w:rPr>
          <w:rFonts w:ascii="Calibri" w:hAnsi="Calibri"/>
        </w:rPr>
        <w:t xml:space="preserve"> was upset because she expects to be there.</w:t>
      </w:r>
    </w:p>
    <w:p w14:paraId="433037AD" w14:textId="77777777" w:rsidR="0088735C" w:rsidRPr="0088735C" w:rsidRDefault="0088735C" w:rsidP="0088735C">
      <w:pPr>
        <w:spacing w:line="276" w:lineRule="auto"/>
        <w:rPr>
          <w:rFonts w:ascii="Calibri" w:hAnsi="Calibri"/>
        </w:rPr>
      </w:pPr>
    </w:p>
    <w:p w14:paraId="2BD4B925" w14:textId="77777777" w:rsidR="0088735C" w:rsidRPr="0088735C" w:rsidRDefault="0088735C" w:rsidP="0088735C">
      <w:pPr>
        <w:spacing w:line="276" w:lineRule="auto"/>
        <w:rPr>
          <w:rFonts w:ascii="Calibri" w:hAnsi="Calibri"/>
        </w:rPr>
      </w:pPr>
      <w:r w:rsidRPr="0088735C">
        <w:rPr>
          <w:rFonts w:ascii="Calibri" w:hAnsi="Calibri"/>
        </w:rPr>
        <w:t xml:space="preserve">She runs to the car when Gena drives up in the driveway, almost to the point that she could get run over very easily. </w:t>
      </w:r>
    </w:p>
    <w:p w14:paraId="1ACF9D5B" w14:textId="77777777" w:rsidR="0088735C" w:rsidRPr="0088735C" w:rsidRDefault="0088735C" w:rsidP="0088735C">
      <w:pPr>
        <w:spacing w:line="276" w:lineRule="auto"/>
        <w:rPr>
          <w:rFonts w:ascii="Calibri" w:hAnsi="Calibri"/>
        </w:rPr>
      </w:pPr>
    </w:p>
    <w:p w14:paraId="29D46887" w14:textId="5FDC3599" w:rsidR="0088735C" w:rsidRPr="0088735C" w:rsidRDefault="0088735C" w:rsidP="0088735C">
      <w:pPr>
        <w:spacing w:line="276" w:lineRule="auto"/>
        <w:rPr>
          <w:rFonts w:ascii="Calibri" w:hAnsi="Calibri"/>
        </w:rPr>
      </w:pPr>
      <w:r w:rsidRPr="0088735C">
        <w:rPr>
          <w:rFonts w:ascii="Calibri" w:hAnsi="Calibri"/>
        </w:rPr>
        <w:t>She won't go to bed until Gena goes to bed. If I go to bed before and I try to get the dog to go to be</w:t>
      </w:r>
      <w:r w:rsidR="00A73116">
        <w:rPr>
          <w:rFonts w:ascii="Calibri" w:hAnsi="Calibri"/>
        </w:rPr>
        <w:t>d</w:t>
      </w:r>
      <w:r w:rsidRPr="0088735C">
        <w:rPr>
          <w:rFonts w:ascii="Calibri" w:hAnsi="Calibri"/>
        </w:rPr>
        <w:t xml:space="preserve">, she won't do it. She has to wait for Gena to go to bed. That is Gena's dog. When she's at home, she follows Gena around everywhere that she goes. She loves the presence of Gena. </w:t>
      </w:r>
    </w:p>
    <w:p w14:paraId="54BACCEC" w14:textId="77777777" w:rsidR="0088735C" w:rsidRPr="0088735C" w:rsidRDefault="0088735C" w:rsidP="0088735C">
      <w:pPr>
        <w:spacing w:line="276" w:lineRule="auto"/>
        <w:rPr>
          <w:rFonts w:ascii="Calibri" w:hAnsi="Calibri"/>
        </w:rPr>
      </w:pPr>
    </w:p>
    <w:p w14:paraId="622B60D3" w14:textId="1DAD075B" w:rsidR="0088735C" w:rsidRPr="0088735C" w:rsidRDefault="0088735C" w:rsidP="0088735C">
      <w:pPr>
        <w:spacing w:line="276" w:lineRule="auto"/>
        <w:rPr>
          <w:rFonts w:ascii="Calibri" w:hAnsi="Calibri"/>
        </w:rPr>
      </w:pPr>
      <w:r w:rsidRPr="0088735C">
        <w:rPr>
          <w:rFonts w:ascii="Calibri" w:hAnsi="Calibri"/>
        </w:rPr>
        <w:t>Now I know that God is not a dog, but I also believe that God longs to be with us a lot more than we really believe that He does. I wonder how much it would begin to change our mindset and our lives if we truly believe</w:t>
      </w:r>
      <w:r w:rsidR="00A73116">
        <w:rPr>
          <w:rFonts w:ascii="Calibri" w:hAnsi="Calibri"/>
        </w:rPr>
        <w:t>d</w:t>
      </w:r>
      <w:r w:rsidRPr="0088735C">
        <w:rPr>
          <w:rFonts w:ascii="Calibri" w:hAnsi="Calibri"/>
        </w:rPr>
        <w:t xml:space="preserve"> that God wanted to be with me.</w:t>
      </w:r>
      <w:r w:rsidR="00A73116">
        <w:rPr>
          <w:rFonts w:ascii="Calibri" w:hAnsi="Calibri"/>
        </w:rPr>
        <w:t xml:space="preserve"> </w:t>
      </w:r>
      <w:r w:rsidRPr="0088735C">
        <w:rPr>
          <w:rFonts w:ascii="Calibri" w:hAnsi="Calibri"/>
        </w:rPr>
        <w:t>If we really begin to live our life out, believing and expecting that God's presence is going to be a part of our lives and that God really longs to be with us, how would it begin to change the way that we thought, talked, lived, or made decisions? It would change everything.</w:t>
      </w:r>
    </w:p>
    <w:p w14:paraId="352E5F9C" w14:textId="77777777" w:rsidR="0088735C" w:rsidRPr="0088735C" w:rsidRDefault="0088735C" w:rsidP="0088735C">
      <w:pPr>
        <w:spacing w:line="276" w:lineRule="auto"/>
        <w:rPr>
          <w:rFonts w:ascii="Calibri" w:hAnsi="Calibri"/>
        </w:rPr>
      </w:pPr>
    </w:p>
    <w:p w14:paraId="21C98771" w14:textId="77777777" w:rsidR="00A73116" w:rsidRDefault="0088735C" w:rsidP="0088735C">
      <w:pPr>
        <w:spacing w:line="276" w:lineRule="auto"/>
        <w:rPr>
          <w:rFonts w:ascii="Calibri" w:hAnsi="Calibri"/>
        </w:rPr>
      </w:pPr>
      <w:r w:rsidRPr="0088735C">
        <w:rPr>
          <w:rFonts w:ascii="Calibri" w:hAnsi="Calibri"/>
        </w:rPr>
        <w:t xml:space="preserve">God's presence pursues us. He pursues unexpected people. He pursues us at unexpected times. Who would have thought that this would be the time. This is the middle of the night, for crying </w:t>
      </w:r>
      <w:r w:rsidRPr="0088735C">
        <w:rPr>
          <w:rFonts w:ascii="Calibri" w:hAnsi="Calibri"/>
        </w:rPr>
        <w:lastRenderedPageBreak/>
        <w:t xml:space="preserve">out loud. In the middle of the night, God can still speak. In the middle of the day, in the middle of a desert when no one else is around. Did you know sometimes the most powerful experiences that you'll have with God is when no one is there? There is something sacred and something special about the stillness of the moment and just being quiet. </w:t>
      </w:r>
    </w:p>
    <w:p w14:paraId="66DF02CB" w14:textId="77777777" w:rsidR="00A73116" w:rsidRDefault="00A73116" w:rsidP="0088735C">
      <w:pPr>
        <w:spacing w:line="276" w:lineRule="auto"/>
        <w:rPr>
          <w:rFonts w:ascii="Calibri" w:hAnsi="Calibri"/>
        </w:rPr>
      </w:pPr>
    </w:p>
    <w:p w14:paraId="4F16BF29" w14:textId="5354ADFC" w:rsidR="0088735C" w:rsidRPr="0088735C" w:rsidRDefault="0088735C" w:rsidP="0088735C">
      <w:pPr>
        <w:spacing w:line="276" w:lineRule="auto"/>
        <w:rPr>
          <w:rFonts w:ascii="Calibri" w:hAnsi="Calibri"/>
        </w:rPr>
      </w:pPr>
      <w:r w:rsidRPr="0088735C">
        <w:rPr>
          <w:rFonts w:ascii="Calibri" w:hAnsi="Calibri"/>
        </w:rPr>
        <w:t>I wonder if God had to get Jacob out of his home with all the chaos and get him out into the desert before He could get Jacob's attention to give him this dream, this vision, and these words of affirmation. It's beautiful.</w:t>
      </w:r>
    </w:p>
    <w:p w14:paraId="36B0596B" w14:textId="77777777" w:rsidR="0088735C" w:rsidRPr="0088735C" w:rsidRDefault="0088735C" w:rsidP="0088735C">
      <w:pPr>
        <w:spacing w:line="276" w:lineRule="auto"/>
        <w:rPr>
          <w:rFonts w:ascii="Calibri" w:hAnsi="Calibri"/>
        </w:rPr>
      </w:pPr>
    </w:p>
    <w:p w14:paraId="26632953" w14:textId="77777777" w:rsidR="0088735C" w:rsidRPr="0088735C" w:rsidRDefault="0088735C" w:rsidP="0088735C">
      <w:pPr>
        <w:spacing w:line="276" w:lineRule="auto"/>
        <w:rPr>
          <w:rFonts w:ascii="Calibri" w:hAnsi="Calibri"/>
        </w:rPr>
      </w:pPr>
      <w:r w:rsidRPr="0088735C">
        <w:rPr>
          <w:rFonts w:ascii="Calibri" w:hAnsi="Calibri"/>
        </w:rPr>
        <w:t xml:space="preserve">Jacob is asleep. He's an unexpected person. He's in an unexpected place. It's an unexpected time. There's nothing normal about this story. Jacob's experience with God at Bethel teaches us that the presence of God is not confined to a particular place. </w:t>
      </w:r>
    </w:p>
    <w:p w14:paraId="45352B9F" w14:textId="77777777" w:rsidR="0088735C" w:rsidRPr="0088735C" w:rsidRDefault="0088735C" w:rsidP="0088735C">
      <w:pPr>
        <w:spacing w:line="276" w:lineRule="auto"/>
        <w:rPr>
          <w:rFonts w:ascii="Calibri" w:hAnsi="Calibri"/>
        </w:rPr>
      </w:pPr>
    </w:p>
    <w:p w14:paraId="23D73DC4" w14:textId="77777777" w:rsidR="0088735C" w:rsidRPr="0088735C" w:rsidRDefault="0088735C" w:rsidP="0088735C">
      <w:pPr>
        <w:spacing w:line="276" w:lineRule="auto"/>
        <w:rPr>
          <w:rFonts w:ascii="Calibri" w:hAnsi="Calibri"/>
        </w:rPr>
      </w:pPr>
      <w:r w:rsidRPr="0088735C">
        <w:rPr>
          <w:rFonts w:ascii="Calibri" w:hAnsi="Calibri"/>
        </w:rPr>
        <w:t xml:space="preserve">Did you know that God is bigger than places? Now this is a powerful place. I believe that the presence of God is going to do some unusual and some powerful things in this room, but the presence of God is not limited to a theater. The presence of God is awesome. </w:t>
      </w:r>
    </w:p>
    <w:p w14:paraId="13695B3A" w14:textId="77777777" w:rsidR="0088735C" w:rsidRPr="0088735C" w:rsidRDefault="0088735C" w:rsidP="0088735C">
      <w:pPr>
        <w:spacing w:line="276" w:lineRule="auto"/>
        <w:rPr>
          <w:rFonts w:ascii="Calibri" w:hAnsi="Calibri"/>
        </w:rPr>
      </w:pPr>
    </w:p>
    <w:p w14:paraId="4BDD7D70" w14:textId="77777777" w:rsidR="0088735C" w:rsidRPr="0088735C" w:rsidRDefault="0088735C" w:rsidP="0088735C">
      <w:pPr>
        <w:spacing w:line="276" w:lineRule="auto"/>
        <w:rPr>
          <w:rFonts w:ascii="Calibri" w:hAnsi="Calibri"/>
        </w:rPr>
      </w:pPr>
      <w:r w:rsidRPr="0088735C">
        <w:rPr>
          <w:rFonts w:ascii="Calibri" w:hAnsi="Calibri"/>
        </w:rPr>
        <w:t>People in the Old Testament times tended to associate their gods with a particular location. I think the reason that Jacob says that “surely the presence of the Lord is in this place and I didn't expect it” is because he believed that Jehovah God dwelled in his homeland with Abraham and Isaac, his father and grandfather. He didn't believe that God could go with him. He began to have his eyes opened.</w:t>
      </w:r>
    </w:p>
    <w:p w14:paraId="0B220277" w14:textId="77777777" w:rsidR="0088735C" w:rsidRPr="0088735C" w:rsidRDefault="0088735C" w:rsidP="0088735C">
      <w:pPr>
        <w:spacing w:line="276" w:lineRule="auto"/>
        <w:rPr>
          <w:rFonts w:ascii="Calibri" w:hAnsi="Calibri"/>
        </w:rPr>
      </w:pPr>
    </w:p>
    <w:p w14:paraId="32C53B5D" w14:textId="77777777" w:rsidR="0088735C" w:rsidRPr="0088735C" w:rsidRDefault="0088735C" w:rsidP="0088735C">
      <w:pPr>
        <w:spacing w:line="276" w:lineRule="auto"/>
        <w:rPr>
          <w:rFonts w:ascii="Calibri" w:hAnsi="Calibri"/>
        </w:rPr>
      </w:pPr>
      <w:r w:rsidRPr="0088735C">
        <w:rPr>
          <w:rFonts w:ascii="Calibri" w:hAnsi="Calibri"/>
        </w:rPr>
        <w:t>You can take the presence of God with you wherever you go.</w:t>
      </w:r>
    </w:p>
    <w:p w14:paraId="53833819" w14:textId="77777777" w:rsidR="0088735C" w:rsidRPr="0088735C" w:rsidRDefault="0088735C" w:rsidP="0088735C">
      <w:pPr>
        <w:spacing w:line="276" w:lineRule="auto"/>
        <w:rPr>
          <w:rFonts w:ascii="Calibri" w:hAnsi="Calibri"/>
        </w:rPr>
      </w:pPr>
    </w:p>
    <w:p w14:paraId="6C0C04B3" w14:textId="77777777" w:rsidR="0088735C" w:rsidRPr="0088735C" w:rsidRDefault="0088735C" w:rsidP="0088735C">
      <w:pPr>
        <w:spacing w:line="276" w:lineRule="auto"/>
        <w:rPr>
          <w:rFonts w:ascii="Calibri" w:hAnsi="Calibri"/>
        </w:rPr>
      </w:pPr>
      <w:r w:rsidRPr="0088735C">
        <w:rPr>
          <w:rFonts w:ascii="Calibri" w:hAnsi="Calibri"/>
        </w:rPr>
        <w:t xml:space="preserve">“Where can I go to escape your Spirit? Where can I flee from your presence? If I go up to heaven, you are there; if I make my bed in </w:t>
      </w:r>
      <w:proofErr w:type="spellStart"/>
      <w:r w:rsidRPr="0088735C">
        <w:rPr>
          <w:rFonts w:ascii="Calibri" w:hAnsi="Calibri"/>
        </w:rPr>
        <w:t>Sheol</w:t>
      </w:r>
      <w:proofErr w:type="spellEnd"/>
      <w:r w:rsidRPr="0088735C">
        <w:rPr>
          <w:rFonts w:ascii="Calibri" w:hAnsi="Calibri"/>
        </w:rPr>
        <w:t>, you are there. If I fly on the wings of the dawn and settle down on the western horizon, even there your hand will lead me; your right hand will hold on to me” (Psalm 139:7-10).</w:t>
      </w:r>
    </w:p>
    <w:p w14:paraId="241D3D44" w14:textId="77777777" w:rsidR="0088735C" w:rsidRPr="0088735C" w:rsidRDefault="0088735C" w:rsidP="0088735C">
      <w:pPr>
        <w:spacing w:line="276" w:lineRule="auto"/>
        <w:rPr>
          <w:rFonts w:ascii="Calibri" w:hAnsi="Calibri"/>
        </w:rPr>
      </w:pPr>
    </w:p>
    <w:p w14:paraId="10C4254F" w14:textId="77777777" w:rsidR="0088735C" w:rsidRPr="0088735C" w:rsidRDefault="0088735C" w:rsidP="0088735C">
      <w:pPr>
        <w:spacing w:line="276" w:lineRule="auto"/>
        <w:rPr>
          <w:rFonts w:ascii="Calibri" w:hAnsi="Calibri"/>
        </w:rPr>
      </w:pPr>
      <w:r w:rsidRPr="0088735C">
        <w:rPr>
          <w:rFonts w:ascii="Calibri" w:hAnsi="Calibri"/>
        </w:rPr>
        <w:t xml:space="preserve">In other words, God is everywhere. Don’t limit God. </w:t>
      </w:r>
    </w:p>
    <w:p w14:paraId="4FD805BD" w14:textId="77777777" w:rsidR="0088735C" w:rsidRPr="0088735C" w:rsidRDefault="0088735C" w:rsidP="0088735C">
      <w:pPr>
        <w:spacing w:line="276" w:lineRule="auto"/>
        <w:rPr>
          <w:rFonts w:ascii="Calibri" w:hAnsi="Calibri"/>
        </w:rPr>
      </w:pPr>
    </w:p>
    <w:p w14:paraId="2D610CC9" w14:textId="43142362" w:rsidR="0088735C" w:rsidRPr="0088735C" w:rsidRDefault="0088735C" w:rsidP="0088735C">
      <w:pPr>
        <w:spacing w:line="276" w:lineRule="auto"/>
        <w:rPr>
          <w:rFonts w:ascii="Calibri" w:hAnsi="Calibri"/>
        </w:rPr>
      </w:pPr>
      <w:r w:rsidRPr="0088735C">
        <w:rPr>
          <w:rFonts w:ascii="Calibri" w:hAnsi="Calibri"/>
        </w:rPr>
        <w:t xml:space="preserve">A few years ago, I preached a sermon on a normal Sunday in our church in Colorado. On Tuesday morning, when I was in the office, I got a phone call at the church from the husband of a lady who had been visiting the church. The husband had attended for the first time the previous Sunday. He said, “I have to ask you, did my wife come and meet with you?” I said, “No, I don't even know who your wife is.” He told me she's been coming and this is her name and so </w:t>
      </w:r>
      <w:r w:rsidRPr="0088735C">
        <w:rPr>
          <w:rFonts w:ascii="Calibri" w:hAnsi="Calibri"/>
        </w:rPr>
        <w:lastRenderedPageBreak/>
        <w:t>forth. I said, “No. Honestly, I don't know who your wife is. I've never spoken with her.” He said, “I don't believe you, because when I came to church on Sunday, you talked exactly about the same subject where I'm hurting and struggling. I am certain that my wife came and told you what to say at church</w:t>
      </w:r>
      <w:r w:rsidR="00A73116">
        <w:rPr>
          <w:rFonts w:ascii="Calibri" w:hAnsi="Calibri"/>
        </w:rPr>
        <w:t xml:space="preserve">. She </w:t>
      </w:r>
      <w:r w:rsidRPr="0088735C">
        <w:rPr>
          <w:rFonts w:ascii="Calibri" w:hAnsi="Calibri"/>
        </w:rPr>
        <w:t>knew I was coming on this Sunday</w:t>
      </w:r>
      <w:r w:rsidR="00A73116">
        <w:rPr>
          <w:rFonts w:ascii="Calibri" w:hAnsi="Calibri"/>
        </w:rPr>
        <w:t xml:space="preserve"> </w:t>
      </w:r>
      <w:r w:rsidRPr="0088735C">
        <w:rPr>
          <w:rFonts w:ascii="Calibri" w:hAnsi="Calibri"/>
        </w:rPr>
        <w:t xml:space="preserve">and she wanted you to kind of get me, so to speak.” I said, “Sir, I can assure you, first of all, I don't know your wife. Secondly, I've never spoken to your wife. Third of all, I don't take requests. I don't do personal favors in my sermons. We just open the Word. You know what? I think that God is sending you a message.” He wouldn't believe it. </w:t>
      </w:r>
    </w:p>
    <w:p w14:paraId="7F344EC9" w14:textId="77777777" w:rsidR="0088735C" w:rsidRPr="0088735C" w:rsidRDefault="0088735C" w:rsidP="0088735C">
      <w:pPr>
        <w:spacing w:line="276" w:lineRule="auto"/>
        <w:rPr>
          <w:rFonts w:ascii="Calibri" w:hAnsi="Calibri"/>
        </w:rPr>
      </w:pPr>
    </w:p>
    <w:p w14:paraId="14BF7812" w14:textId="77777777" w:rsidR="0088735C" w:rsidRPr="0088735C" w:rsidRDefault="0088735C" w:rsidP="0088735C">
      <w:pPr>
        <w:spacing w:line="276" w:lineRule="auto"/>
        <w:rPr>
          <w:rFonts w:ascii="Calibri" w:hAnsi="Calibri"/>
        </w:rPr>
      </w:pPr>
      <w:r w:rsidRPr="0088735C">
        <w:rPr>
          <w:rFonts w:ascii="Calibri" w:hAnsi="Calibri"/>
        </w:rPr>
        <w:t xml:space="preserve">Can you believe that? The presence of God is everywhere. God is drawing people. God is moving. God is giving you opportunity. Did you know that? Whenever you're in the presence of God, it's always opportunity. It's opportunity for God to do something fresh and new in your heart. </w:t>
      </w:r>
    </w:p>
    <w:p w14:paraId="106E188B" w14:textId="77777777" w:rsidR="0088735C" w:rsidRPr="0088735C" w:rsidRDefault="0088735C" w:rsidP="0088735C">
      <w:pPr>
        <w:spacing w:line="276" w:lineRule="auto"/>
        <w:rPr>
          <w:rFonts w:ascii="Calibri" w:hAnsi="Calibri"/>
        </w:rPr>
      </w:pPr>
    </w:p>
    <w:p w14:paraId="6AB04357" w14:textId="77777777" w:rsidR="0088735C" w:rsidRPr="0088735C" w:rsidRDefault="0088735C" w:rsidP="0088735C">
      <w:pPr>
        <w:spacing w:line="276" w:lineRule="auto"/>
        <w:rPr>
          <w:rFonts w:ascii="Calibri" w:hAnsi="Calibri"/>
          <w:b/>
          <w:bCs/>
        </w:rPr>
      </w:pPr>
      <w:r w:rsidRPr="0088735C">
        <w:rPr>
          <w:rFonts w:ascii="Calibri" w:hAnsi="Calibri"/>
          <w:b/>
          <w:bCs/>
        </w:rPr>
        <w:t>2. God’s Presence Amazes Me</w:t>
      </w:r>
    </w:p>
    <w:p w14:paraId="07145F50" w14:textId="77777777" w:rsidR="0088735C" w:rsidRPr="0088735C" w:rsidRDefault="0088735C" w:rsidP="0088735C">
      <w:pPr>
        <w:spacing w:line="276" w:lineRule="auto"/>
        <w:rPr>
          <w:rFonts w:ascii="Calibri" w:hAnsi="Calibri"/>
        </w:rPr>
      </w:pPr>
    </w:p>
    <w:p w14:paraId="33993975" w14:textId="77777777" w:rsidR="0088735C" w:rsidRPr="0088735C" w:rsidRDefault="0088735C" w:rsidP="0088735C">
      <w:pPr>
        <w:spacing w:line="276" w:lineRule="auto"/>
        <w:rPr>
          <w:rFonts w:ascii="Calibri" w:hAnsi="Calibri"/>
        </w:rPr>
      </w:pPr>
      <w:r w:rsidRPr="0088735C">
        <w:rPr>
          <w:rFonts w:ascii="Calibri" w:hAnsi="Calibri"/>
        </w:rPr>
        <w:t xml:space="preserve">It pursues me. It comes and finds me. God came and found Jacob. It amazes me. </w:t>
      </w:r>
    </w:p>
    <w:p w14:paraId="183E1C97" w14:textId="77777777" w:rsidR="0088735C" w:rsidRPr="0088735C" w:rsidRDefault="0088735C" w:rsidP="0088735C">
      <w:pPr>
        <w:spacing w:line="276" w:lineRule="auto"/>
        <w:rPr>
          <w:rFonts w:ascii="Calibri" w:hAnsi="Calibri"/>
        </w:rPr>
      </w:pPr>
    </w:p>
    <w:p w14:paraId="21DB9397" w14:textId="77777777" w:rsidR="0088735C" w:rsidRPr="0088735C" w:rsidRDefault="0088735C" w:rsidP="0088735C">
      <w:pPr>
        <w:spacing w:line="276" w:lineRule="auto"/>
        <w:rPr>
          <w:rFonts w:ascii="Calibri" w:hAnsi="Calibri"/>
        </w:rPr>
      </w:pPr>
      <w:r w:rsidRPr="0088735C">
        <w:rPr>
          <w:rFonts w:ascii="Calibri" w:hAnsi="Calibri"/>
        </w:rPr>
        <w:t>“He was afraid and said, ‘What an awesome place this is! This is none other than the house of God. This is the gate of heaven’” (Genesis 28:17).</w:t>
      </w:r>
    </w:p>
    <w:p w14:paraId="7FB9CD4F" w14:textId="77777777" w:rsidR="0088735C" w:rsidRPr="0088735C" w:rsidRDefault="0088735C" w:rsidP="0088735C">
      <w:pPr>
        <w:spacing w:line="276" w:lineRule="auto"/>
        <w:rPr>
          <w:rFonts w:ascii="Calibri" w:hAnsi="Calibri"/>
        </w:rPr>
      </w:pPr>
    </w:p>
    <w:p w14:paraId="16065E84" w14:textId="6408E2C7" w:rsidR="0088735C" w:rsidRPr="0088735C" w:rsidRDefault="0088735C" w:rsidP="0088735C">
      <w:pPr>
        <w:spacing w:line="276" w:lineRule="auto"/>
        <w:rPr>
          <w:rFonts w:ascii="Calibri" w:hAnsi="Calibri"/>
        </w:rPr>
      </w:pPr>
      <w:r w:rsidRPr="0088735C">
        <w:rPr>
          <w:rFonts w:ascii="Calibri" w:hAnsi="Calibri"/>
        </w:rPr>
        <w:t xml:space="preserve">God came and found him in the middle of nowhere. God made promises to him. There are four or five promises in the passage that God gave him </w:t>
      </w:r>
      <w:r w:rsidR="00EA7F18">
        <w:rPr>
          <w:rFonts w:ascii="Calibri" w:hAnsi="Calibri"/>
        </w:rPr>
        <w:t xml:space="preserve">in </w:t>
      </w:r>
      <w:r w:rsidRPr="0088735C">
        <w:rPr>
          <w:rFonts w:ascii="Calibri" w:hAnsi="Calibri"/>
        </w:rPr>
        <w:t xml:space="preserve">a dream. In those promises, God communicates several things to Jacob. There are three things I want you to see here in these promises that God gives to us. </w:t>
      </w:r>
    </w:p>
    <w:p w14:paraId="0D64A960" w14:textId="77777777" w:rsidR="0088735C" w:rsidRPr="0088735C" w:rsidRDefault="0088735C" w:rsidP="0088735C">
      <w:pPr>
        <w:spacing w:line="276" w:lineRule="auto"/>
        <w:rPr>
          <w:rFonts w:ascii="Calibri" w:hAnsi="Calibri"/>
        </w:rPr>
      </w:pPr>
    </w:p>
    <w:p w14:paraId="69C27CEC" w14:textId="77777777" w:rsidR="0088735C" w:rsidRPr="0088735C" w:rsidRDefault="0088735C" w:rsidP="0088735C">
      <w:pPr>
        <w:spacing w:line="276" w:lineRule="auto"/>
        <w:rPr>
          <w:rFonts w:ascii="Calibri" w:hAnsi="Calibri"/>
          <w:i/>
          <w:iCs/>
        </w:rPr>
      </w:pPr>
      <w:r w:rsidRPr="0088735C">
        <w:rPr>
          <w:rFonts w:ascii="Calibri" w:hAnsi="Calibri"/>
          <w:i/>
          <w:iCs/>
        </w:rPr>
        <w:t>1) God cares for you.</w:t>
      </w:r>
    </w:p>
    <w:p w14:paraId="653F5AA6" w14:textId="77777777" w:rsidR="0088735C" w:rsidRPr="0088735C" w:rsidRDefault="0088735C" w:rsidP="0088735C">
      <w:pPr>
        <w:spacing w:line="276" w:lineRule="auto"/>
        <w:rPr>
          <w:rFonts w:ascii="Calibri" w:hAnsi="Calibri"/>
        </w:rPr>
      </w:pPr>
    </w:p>
    <w:p w14:paraId="4A85883E" w14:textId="77777777" w:rsidR="0088735C" w:rsidRPr="0088735C" w:rsidRDefault="0088735C" w:rsidP="0088735C">
      <w:pPr>
        <w:spacing w:line="276" w:lineRule="auto"/>
        <w:rPr>
          <w:rFonts w:ascii="Calibri" w:hAnsi="Calibri"/>
        </w:rPr>
      </w:pPr>
      <w:r w:rsidRPr="0088735C">
        <w:rPr>
          <w:rFonts w:ascii="Calibri" w:hAnsi="Calibri"/>
        </w:rPr>
        <w:t>He tells him, first of all, that He cared for him.</w:t>
      </w:r>
    </w:p>
    <w:p w14:paraId="7FC8889D" w14:textId="77777777" w:rsidR="0088735C" w:rsidRPr="0088735C" w:rsidRDefault="0088735C" w:rsidP="0088735C">
      <w:pPr>
        <w:spacing w:line="276" w:lineRule="auto"/>
        <w:rPr>
          <w:rFonts w:ascii="Calibri" w:hAnsi="Calibri"/>
        </w:rPr>
      </w:pPr>
    </w:p>
    <w:p w14:paraId="4B2DE3EC" w14:textId="77777777" w:rsidR="0088735C" w:rsidRPr="0088735C" w:rsidRDefault="0088735C" w:rsidP="0088735C">
      <w:pPr>
        <w:spacing w:line="276" w:lineRule="auto"/>
        <w:rPr>
          <w:rFonts w:ascii="Calibri" w:hAnsi="Calibri"/>
        </w:rPr>
      </w:pPr>
      <w:r w:rsidRPr="0088735C">
        <w:rPr>
          <w:rFonts w:ascii="Calibri" w:hAnsi="Calibri"/>
        </w:rPr>
        <w:t xml:space="preserve"> “I'll watch over you” (Genesis 28:15). </w:t>
      </w:r>
    </w:p>
    <w:p w14:paraId="3A8DBC5C" w14:textId="77777777" w:rsidR="0088735C" w:rsidRPr="0088735C" w:rsidRDefault="0088735C" w:rsidP="0088735C">
      <w:pPr>
        <w:spacing w:line="276" w:lineRule="auto"/>
        <w:rPr>
          <w:rFonts w:ascii="Calibri" w:hAnsi="Calibri"/>
        </w:rPr>
      </w:pPr>
    </w:p>
    <w:p w14:paraId="6A7FF747" w14:textId="77777777" w:rsidR="0088735C" w:rsidRPr="0088735C" w:rsidRDefault="0088735C" w:rsidP="0088735C">
      <w:pPr>
        <w:spacing w:line="276" w:lineRule="auto"/>
        <w:rPr>
          <w:rFonts w:ascii="Calibri" w:hAnsi="Calibri"/>
        </w:rPr>
      </w:pPr>
      <w:r w:rsidRPr="0088735C">
        <w:rPr>
          <w:rFonts w:ascii="Calibri" w:hAnsi="Calibri"/>
        </w:rPr>
        <w:t xml:space="preserve">That basically means God cares. Did you know that God cares for you? God is telling Jacob some particular things, some specific instances, some specific prayers, some blessings, some assurances about the future of the nation of Israel and his descendants and all those kinds of things. </w:t>
      </w:r>
    </w:p>
    <w:p w14:paraId="4A3E412C" w14:textId="77777777" w:rsidR="0088735C" w:rsidRPr="0088735C" w:rsidRDefault="0088735C" w:rsidP="0088735C">
      <w:pPr>
        <w:spacing w:line="276" w:lineRule="auto"/>
        <w:rPr>
          <w:rFonts w:ascii="Calibri" w:hAnsi="Calibri"/>
        </w:rPr>
      </w:pPr>
    </w:p>
    <w:p w14:paraId="515721C8" w14:textId="77777777" w:rsidR="0088735C" w:rsidRPr="0088735C" w:rsidRDefault="0088735C" w:rsidP="0088735C">
      <w:pPr>
        <w:spacing w:line="276" w:lineRule="auto"/>
        <w:rPr>
          <w:rFonts w:ascii="Calibri" w:hAnsi="Calibri"/>
          <w:i/>
          <w:iCs/>
        </w:rPr>
      </w:pPr>
      <w:r w:rsidRPr="0088735C">
        <w:rPr>
          <w:rFonts w:ascii="Calibri" w:hAnsi="Calibri"/>
          <w:i/>
          <w:iCs/>
        </w:rPr>
        <w:lastRenderedPageBreak/>
        <w:t>2) God has plans for you.</w:t>
      </w:r>
    </w:p>
    <w:p w14:paraId="16B7C59C" w14:textId="77777777" w:rsidR="0088735C" w:rsidRPr="0088735C" w:rsidRDefault="0088735C" w:rsidP="0088735C">
      <w:pPr>
        <w:spacing w:line="276" w:lineRule="auto"/>
        <w:rPr>
          <w:rFonts w:ascii="Calibri" w:hAnsi="Calibri"/>
          <w:i/>
          <w:iCs/>
        </w:rPr>
      </w:pPr>
    </w:p>
    <w:p w14:paraId="23249DE2" w14:textId="43F0E41B" w:rsidR="0088735C" w:rsidRPr="0088735C" w:rsidRDefault="0088735C" w:rsidP="0088735C">
      <w:pPr>
        <w:spacing w:line="276" w:lineRule="auto"/>
        <w:rPr>
          <w:rFonts w:ascii="Calibri" w:hAnsi="Calibri"/>
        </w:rPr>
      </w:pPr>
      <w:r w:rsidRPr="0088735C">
        <w:rPr>
          <w:rFonts w:ascii="Calibri" w:hAnsi="Calibri"/>
        </w:rPr>
        <w:t xml:space="preserve">“He will give you offspring” (Genesis 28:14). </w:t>
      </w:r>
    </w:p>
    <w:p w14:paraId="4EC9A105" w14:textId="77777777" w:rsidR="0088735C" w:rsidRPr="0088735C" w:rsidRDefault="0088735C" w:rsidP="0088735C">
      <w:pPr>
        <w:spacing w:line="276" w:lineRule="auto"/>
        <w:rPr>
          <w:rFonts w:ascii="Calibri" w:hAnsi="Calibri"/>
        </w:rPr>
      </w:pPr>
    </w:p>
    <w:p w14:paraId="28332651" w14:textId="77777777" w:rsidR="0088735C" w:rsidRPr="0088735C" w:rsidRDefault="0088735C" w:rsidP="0088735C">
      <w:pPr>
        <w:spacing w:line="276" w:lineRule="auto"/>
        <w:rPr>
          <w:rFonts w:ascii="Calibri" w:hAnsi="Calibri"/>
        </w:rPr>
      </w:pPr>
      <w:r w:rsidRPr="0088735C">
        <w:rPr>
          <w:rFonts w:ascii="Calibri" w:hAnsi="Calibri"/>
        </w:rPr>
        <w:t xml:space="preserve">Jeremiah tells us that God has plans for us as well. </w:t>
      </w:r>
    </w:p>
    <w:p w14:paraId="4D51C1AC" w14:textId="77777777" w:rsidR="0088735C" w:rsidRPr="0088735C" w:rsidRDefault="0088735C" w:rsidP="0088735C">
      <w:pPr>
        <w:spacing w:line="276" w:lineRule="auto"/>
        <w:rPr>
          <w:rFonts w:ascii="Calibri" w:hAnsi="Calibri"/>
        </w:rPr>
      </w:pPr>
    </w:p>
    <w:p w14:paraId="547FD1EE" w14:textId="77777777" w:rsidR="0088735C" w:rsidRPr="0088735C" w:rsidRDefault="0088735C" w:rsidP="0088735C">
      <w:pPr>
        <w:spacing w:line="276" w:lineRule="auto"/>
        <w:rPr>
          <w:rFonts w:ascii="Calibri" w:hAnsi="Calibri"/>
          <w:i/>
          <w:iCs/>
        </w:rPr>
      </w:pPr>
      <w:r w:rsidRPr="0088735C">
        <w:rPr>
          <w:rFonts w:ascii="Calibri" w:hAnsi="Calibri"/>
          <w:i/>
          <w:iCs/>
        </w:rPr>
        <w:t xml:space="preserve">3) God is with you. </w:t>
      </w:r>
    </w:p>
    <w:p w14:paraId="46A56742" w14:textId="77777777" w:rsidR="0088735C" w:rsidRPr="0088735C" w:rsidRDefault="0088735C" w:rsidP="0088735C">
      <w:pPr>
        <w:spacing w:line="276" w:lineRule="auto"/>
        <w:rPr>
          <w:rFonts w:ascii="Calibri" w:hAnsi="Calibri"/>
          <w:i/>
          <w:iCs/>
        </w:rPr>
      </w:pPr>
    </w:p>
    <w:p w14:paraId="527739F9" w14:textId="77777777" w:rsidR="0088735C" w:rsidRPr="0088735C" w:rsidRDefault="0088735C" w:rsidP="0088735C">
      <w:pPr>
        <w:spacing w:line="276" w:lineRule="auto"/>
        <w:rPr>
          <w:rFonts w:ascii="Calibri" w:hAnsi="Calibri"/>
        </w:rPr>
      </w:pPr>
      <w:r w:rsidRPr="0088735C">
        <w:rPr>
          <w:rFonts w:ascii="Calibri" w:hAnsi="Calibri"/>
        </w:rPr>
        <w:t xml:space="preserve">“I’ll be with you” (Genesis 28:15). </w:t>
      </w:r>
    </w:p>
    <w:p w14:paraId="42F7EDFB" w14:textId="77777777" w:rsidR="0088735C" w:rsidRPr="0088735C" w:rsidRDefault="0088735C" w:rsidP="0088735C">
      <w:pPr>
        <w:spacing w:line="276" w:lineRule="auto"/>
        <w:rPr>
          <w:rFonts w:ascii="Calibri" w:hAnsi="Calibri"/>
        </w:rPr>
      </w:pPr>
    </w:p>
    <w:p w14:paraId="3C719EEF" w14:textId="77777777" w:rsidR="0088735C" w:rsidRPr="0088735C" w:rsidRDefault="0088735C" w:rsidP="0088735C">
      <w:pPr>
        <w:spacing w:line="276" w:lineRule="auto"/>
        <w:rPr>
          <w:rFonts w:ascii="Calibri" w:hAnsi="Calibri"/>
        </w:rPr>
      </w:pPr>
      <w:r w:rsidRPr="0088735C">
        <w:rPr>
          <w:rFonts w:ascii="Calibri" w:hAnsi="Calibri"/>
        </w:rPr>
        <w:t>The passage is reiterated: “Never will I leave you or forsake you” (Hebrews 13:5).</w:t>
      </w:r>
    </w:p>
    <w:p w14:paraId="6DEB0E1D" w14:textId="77777777" w:rsidR="0088735C" w:rsidRPr="0088735C" w:rsidRDefault="0088735C" w:rsidP="0088735C">
      <w:pPr>
        <w:spacing w:line="276" w:lineRule="auto"/>
        <w:rPr>
          <w:rFonts w:ascii="Calibri" w:hAnsi="Calibri"/>
        </w:rPr>
      </w:pPr>
    </w:p>
    <w:p w14:paraId="6D895FD3" w14:textId="105FF7CF" w:rsidR="0088735C" w:rsidRPr="0088735C" w:rsidRDefault="0088735C" w:rsidP="0088735C">
      <w:pPr>
        <w:spacing w:line="276" w:lineRule="auto"/>
        <w:rPr>
          <w:rFonts w:ascii="Calibri" w:hAnsi="Calibri"/>
        </w:rPr>
      </w:pPr>
      <w:r w:rsidRPr="0088735C">
        <w:rPr>
          <w:rFonts w:ascii="Calibri" w:hAnsi="Calibri"/>
        </w:rPr>
        <w:t>In these promises to Jacob, we find some promises that God also makes to us in other places of the Bible, which simply say God cares, God plans, and God is with. All that because God</w:t>
      </w:r>
      <w:r w:rsidR="00EA7F18">
        <w:rPr>
          <w:rFonts w:ascii="Calibri" w:hAnsi="Calibri"/>
        </w:rPr>
        <w:t xml:space="preserve"> i</w:t>
      </w:r>
      <w:r w:rsidRPr="0088735C">
        <w:rPr>
          <w:rFonts w:ascii="Calibri" w:hAnsi="Calibri"/>
        </w:rPr>
        <w:t xml:space="preserve">s with you. That's why the presence of God is amazing. That's why it's powerful. That's why it's dynamic. </w:t>
      </w:r>
    </w:p>
    <w:p w14:paraId="4A2E1411" w14:textId="77777777" w:rsidR="0088735C" w:rsidRPr="0088735C" w:rsidRDefault="0088735C" w:rsidP="0088735C">
      <w:pPr>
        <w:spacing w:line="276" w:lineRule="auto"/>
        <w:rPr>
          <w:rFonts w:ascii="Calibri" w:hAnsi="Calibri"/>
        </w:rPr>
      </w:pPr>
    </w:p>
    <w:p w14:paraId="64C4B819" w14:textId="233B1722" w:rsidR="0088735C" w:rsidRPr="0088735C" w:rsidRDefault="0088735C" w:rsidP="0088735C">
      <w:pPr>
        <w:spacing w:line="276" w:lineRule="auto"/>
        <w:rPr>
          <w:rFonts w:ascii="Calibri" w:hAnsi="Calibri"/>
        </w:rPr>
      </w:pPr>
      <w:r w:rsidRPr="0088735C">
        <w:rPr>
          <w:rFonts w:ascii="Calibri" w:hAnsi="Calibri"/>
        </w:rPr>
        <w:t>It challenges us to be aware of God's presence in our daily lives. There are at least two reasons I can think of why we miss the presence of God</w:t>
      </w:r>
      <w:r w:rsidR="00EA7F18">
        <w:rPr>
          <w:rFonts w:ascii="Calibri" w:hAnsi="Calibri"/>
        </w:rPr>
        <w:t xml:space="preserve">, </w:t>
      </w:r>
      <w:r w:rsidRPr="0088735C">
        <w:rPr>
          <w:rFonts w:ascii="Calibri" w:hAnsi="Calibri"/>
        </w:rPr>
        <w:t xml:space="preserve">what God is doing in our lives. One is because we're just too busy. We’re going through the normal pattern of life. </w:t>
      </w:r>
      <w:r w:rsidR="00EA7F18">
        <w:rPr>
          <w:rFonts w:ascii="Calibri" w:hAnsi="Calibri"/>
        </w:rPr>
        <w:t>“</w:t>
      </w:r>
      <w:r w:rsidRPr="0088735C">
        <w:rPr>
          <w:rFonts w:ascii="Calibri" w:hAnsi="Calibri"/>
        </w:rPr>
        <w:t>I have to get this done. I have to get home. I have to get to work. I have to get this done. I'm busy, busy, busy.</w:t>
      </w:r>
      <w:r w:rsidR="00EA7F18">
        <w:rPr>
          <w:rFonts w:ascii="Calibri" w:hAnsi="Calibri"/>
        </w:rPr>
        <w:t>”</w:t>
      </w:r>
      <w:r w:rsidRPr="0088735C">
        <w:rPr>
          <w:rFonts w:ascii="Calibri" w:hAnsi="Calibri"/>
        </w:rPr>
        <w:t xml:space="preserve"> Busyness can be one of the greatest enemies to being able to sit back sometimes, take that deep breath, and just experience and appreciate what God is doing.</w:t>
      </w:r>
    </w:p>
    <w:p w14:paraId="69D794CF" w14:textId="77777777" w:rsidR="0088735C" w:rsidRPr="0088735C" w:rsidRDefault="0088735C" w:rsidP="0088735C">
      <w:pPr>
        <w:spacing w:line="276" w:lineRule="auto"/>
        <w:rPr>
          <w:rFonts w:ascii="Calibri" w:hAnsi="Calibri"/>
        </w:rPr>
      </w:pPr>
    </w:p>
    <w:p w14:paraId="0E74C176" w14:textId="41AA4A3E" w:rsidR="0088735C" w:rsidRPr="0088735C" w:rsidRDefault="0088735C" w:rsidP="0088735C">
      <w:pPr>
        <w:spacing w:line="276" w:lineRule="auto"/>
        <w:rPr>
          <w:rFonts w:ascii="Calibri" w:hAnsi="Calibri"/>
        </w:rPr>
      </w:pPr>
      <w:r w:rsidRPr="0088735C">
        <w:rPr>
          <w:rFonts w:ascii="Calibri" w:hAnsi="Calibri"/>
        </w:rPr>
        <w:t>There’s also another that's sin. When we have unchecked sin in our lives, it begins to dampen our capacity to hear what God is saying to us. If you’re thinking, “I don't ever see the presence of God. I don't see God doing anything in my life. I'm oblivious to what's going on</w:t>
      </w:r>
      <w:r w:rsidR="00EA7F18">
        <w:rPr>
          <w:rFonts w:ascii="Calibri" w:hAnsi="Calibri"/>
        </w:rPr>
        <w:t>,” i</w:t>
      </w:r>
      <w:r w:rsidRPr="0088735C">
        <w:rPr>
          <w:rFonts w:ascii="Calibri" w:hAnsi="Calibri"/>
        </w:rPr>
        <w:t xml:space="preserve">s it that you have some unconfessed sin? Is it that you're so busy running through your daily routine that you're missing what God is doing? </w:t>
      </w:r>
    </w:p>
    <w:p w14:paraId="302E93CD" w14:textId="77777777" w:rsidR="0088735C" w:rsidRPr="0088735C" w:rsidRDefault="0088735C" w:rsidP="0088735C">
      <w:pPr>
        <w:spacing w:line="276" w:lineRule="auto"/>
        <w:rPr>
          <w:rFonts w:ascii="Calibri" w:hAnsi="Calibri"/>
        </w:rPr>
      </w:pPr>
    </w:p>
    <w:p w14:paraId="05E8E157" w14:textId="2A972684" w:rsidR="0088735C" w:rsidRPr="0088735C" w:rsidRDefault="0088735C" w:rsidP="0088735C">
      <w:pPr>
        <w:spacing w:line="276" w:lineRule="auto"/>
        <w:rPr>
          <w:rFonts w:ascii="Calibri" w:hAnsi="Calibri"/>
        </w:rPr>
      </w:pPr>
      <w:r w:rsidRPr="0088735C">
        <w:rPr>
          <w:rFonts w:ascii="Calibri" w:hAnsi="Calibri"/>
        </w:rPr>
        <w:t xml:space="preserve">In Hebrews it talks about throwing off </w:t>
      </w:r>
      <w:r w:rsidR="00EA7F18">
        <w:rPr>
          <w:rFonts w:ascii="Calibri" w:hAnsi="Calibri"/>
        </w:rPr>
        <w:t>“</w:t>
      </w:r>
      <w:r w:rsidRPr="0088735C">
        <w:rPr>
          <w:rFonts w:ascii="Calibri" w:hAnsi="Calibri"/>
        </w:rPr>
        <w:t>every sin and weight</w:t>
      </w:r>
      <w:r w:rsidR="00EA7F18">
        <w:rPr>
          <w:rFonts w:ascii="Calibri" w:hAnsi="Calibri"/>
        </w:rPr>
        <w:t xml:space="preserve">” </w:t>
      </w:r>
      <w:r w:rsidRPr="0088735C">
        <w:rPr>
          <w:rFonts w:ascii="Calibri" w:hAnsi="Calibri"/>
        </w:rPr>
        <w:t>that is before us. Sin is anything that is displeasing to God. We find that in the Ten Commandments, the Sermon on the Mount, the teachings of Jesus, and other places in the Bible that give us definitions. I also think about that concept of weights.</w:t>
      </w:r>
    </w:p>
    <w:p w14:paraId="52196D1E" w14:textId="77777777" w:rsidR="0088735C" w:rsidRPr="0088735C" w:rsidRDefault="0088735C" w:rsidP="0088735C">
      <w:pPr>
        <w:spacing w:line="276" w:lineRule="auto"/>
        <w:rPr>
          <w:rFonts w:ascii="Calibri" w:hAnsi="Calibri"/>
        </w:rPr>
      </w:pPr>
    </w:p>
    <w:p w14:paraId="347BFFAD" w14:textId="77777777" w:rsidR="0088735C" w:rsidRPr="0088735C" w:rsidRDefault="0088735C" w:rsidP="0088735C">
      <w:pPr>
        <w:spacing w:line="276" w:lineRule="auto"/>
        <w:rPr>
          <w:rFonts w:ascii="Calibri" w:hAnsi="Calibri"/>
        </w:rPr>
      </w:pPr>
      <w:r w:rsidRPr="0088735C">
        <w:rPr>
          <w:rFonts w:ascii="Calibri" w:hAnsi="Calibri"/>
        </w:rPr>
        <w:t xml:space="preserve">Weights are things that are not sins but are things that keep us back from what God wants us to experience and to know. It’s not a sin to play video games. It's not a sin to have hobbies, to </w:t>
      </w:r>
      <w:r w:rsidRPr="0088735C">
        <w:rPr>
          <w:rFonts w:ascii="Calibri" w:hAnsi="Calibri"/>
        </w:rPr>
        <w:lastRenderedPageBreak/>
        <w:t>enjoy NFL football, go on trips, or to watch movies. If you stay up all night playing video games and you can't come to church on Sunday, that becomes a weight in your life. Sometimes we have to look around and we have to pull off some of the weights. We have to get rid of some of the sin so we can actually observe and see what God is saying to us. This awareness of God should capture our attention.</w:t>
      </w:r>
    </w:p>
    <w:p w14:paraId="140C5948" w14:textId="77777777" w:rsidR="0088735C" w:rsidRPr="0088735C" w:rsidRDefault="0088735C" w:rsidP="0088735C">
      <w:pPr>
        <w:spacing w:line="276" w:lineRule="auto"/>
        <w:rPr>
          <w:rFonts w:ascii="Calibri" w:hAnsi="Calibri"/>
        </w:rPr>
      </w:pPr>
    </w:p>
    <w:p w14:paraId="38C9D2EF" w14:textId="77777777" w:rsidR="0088735C" w:rsidRPr="0088735C" w:rsidRDefault="0088735C" w:rsidP="0088735C">
      <w:pPr>
        <w:spacing w:line="276" w:lineRule="auto"/>
        <w:rPr>
          <w:rFonts w:ascii="Calibri" w:hAnsi="Calibri"/>
        </w:rPr>
      </w:pPr>
      <w:r w:rsidRPr="0088735C">
        <w:rPr>
          <w:rFonts w:ascii="Calibri" w:hAnsi="Calibri"/>
        </w:rPr>
        <w:t xml:space="preserve">He says, “What an awesome place this is.” Did you know there is nothing more awesome than the presence of God? Is there anything more dynamic? Is there anything more holy? Is there anything more beautiful than just being in the presence of Almighty God? Wow. Jacob says, “What an awesome place this is. This is none other than the house of God.” He was captured by the presence of God. </w:t>
      </w:r>
    </w:p>
    <w:p w14:paraId="31ADE202" w14:textId="77777777" w:rsidR="0088735C" w:rsidRPr="0088735C" w:rsidRDefault="0088735C" w:rsidP="0088735C">
      <w:pPr>
        <w:spacing w:line="276" w:lineRule="auto"/>
        <w:rPr>
          <w:rFonts w:ascii="Calibri" w:hAnsi="Calibri"/>
        </w:rPr>
      </w:pPr>
    </w:p>
    <w:p w14:paraId="76C42FA1" w14:textId="77777777" w:rsidR="0088735C" w:rsidRPr="0088735C" w:rsidRDefault="0088735C" w:rsidP="0088735C">
      <w:pPr>
        <w:spacing w:line="276" w:lineRule="auto"/>
        <w:rPr>
          <w:rFonts w:ascii="Calibri" w:hAnsi="Calibri"/>
        </w:rPr>
      </w:pPr>
      <w:r w:rsidRPr="0088735C">
        <w:rPr>
          <w:rFonts w:ascii="Calibri" w:hAnsi="Calibri"/>
        </w:rPr>
        <w:t xml:space="preserve">God told Jacob exactly what he needed to know. When you get into the presence of God, God will deliver the message to you according to what you need to hear. Jacob needed to know, “I'm going to lead you and guide you. I'm going to bless you with descendants. I'm going to protect you.” Jacob is feeling vulnerable. He's feeling all alone. He's all by himself. He doesn't have any family around him. He’s out in the middle of nowhere. The assurance of God gives direction to his life, so much so that in Genesis 35 Jacob goes back to Bethel to commemorate the encounter with God that he had in Genesis 28. </w:t>
      </w:r>
    </w:p>
    <w:p w14:paraId="5F642993" w14:textId="77777777" w:rsidR="0088735C" w:rsidRPr="0088735C" w:rsidRDefault="0088735C" w:rsidP="0088735C">
      <w:pPr>
        <w:spacing w:line="276" w:lineRule="auto"/>
        <w:rPr>
          <w:rFonts w:ascii="Calibri" w:hAnsi="Calibri"/>
        </w:rPr>
      </w:pPr>
    </w:p>
    <w:p w14:paraId="209BD06F" w14:textId="77777777" w:rsidR="0088735C" w:rsidRPr="0088735C" w:rsidRDefault="0088735C" w:rsidP="0088735C">
      <w:pPr>
        <w:spacing w:line="276" w:lineRule="auto"/>
        <w:rPr>
          <w:rFonts w:ascii="Calibri" w:hAnsi="Calibri"/>
        </w:rPr>
      </w:pPr>
      <w:r w:rsidRPr="0088735C">
        <w:rPr>
          <w:rFonts w:ascii="Calibri" w:hAnsi="Calibri"/>
        </w:rPr>
        <w:t xml:space="preserve">We need to go back. We need to go back in our mind and maybe even physically to some of those places where we've had encounters with God. We forget all too often what God has done. If we could just remember the things that God has brought us through, if we could just remember those messages that God has delivered to us, it would transform our own understanding. It would transform our own lives. It's beautiful. The presence of God is amazing. </w:t>
      </w:r>
    </w:p>
    <w:p w14:paraId="1497F89C" w14:textId="77777777" w:rsidR="0088735C" w:rsidRPr="0088735C" w:rsidRDefault="0088735C" w:rsidP="0088735C">
      <w:pPr>
        <w:spacing w:line="276" w:lineRule="auto"/>
        <w:rPr>
          <w:rFonts w:ascii="Calibri" w:hAnsi="Calibri"/>
        </w:rPr>
      </w:pPr>
    </w:p>
    <w:p w14:paraId="25293AB0" w14:textId="77777777" w:rsidR="0088735C" w:rsidRPr="0088735C" w:rsidRDefault="0088735C" w:rsidP="0088735C">
      <w:pPr>
        <w:spacing w:line="276" w:lineRule="auto"/>
        <w:rPr>
          <w:rFonts w:ascii="Calibri" w:hAnsi="Calibri"/>
        </w:rPr>
      </w:pPr>
      <w:r w:rsidRPr="0088735C">
        <w:rPr>
          <w:rFonts w:ascii="Calibri" w:hAnsi="Calibri"/>
        </w:rPr>
        <w:t>A few years ago, I was preaching a whole series on tithing in the church. When you preach on tithing, it's really interesting. People will come up and say, “Pastor, what are you preaching on next week? Oh, you're preaching on tithing. Okay. I'm going to skip that Sunday. Thank you.”</w:t>
      </w:r>
    </w:p>
    <w:p w14:paraId="39BD2663" w14:textId="77777777" w:rsidR="0088735C" w:rsidRPr="0088735C" w:rsidRDefault="0088735C" w:rsidP="0088735C">
      <w:pPr>
        <w:spacing w:line="276" w:lineRule="auto"/>
        <w:rPr>
          <w:rFonts w:ascii="Calibri" w:hAnsi="Calibri"/>
        </w:rPr>
      </w:pPr>
    </w:p>
    <w:p w14:paraId="28768380" w14:textId="3A7A53A5" w:rsidR="0088735C" w:rsidRPr="0088735C" w:rsidRDefault="0088735C" w:rsidP="0088735C">
      <w:pPr>
        <w:spacing w:line="276" w:lineRule="auto"/>
        <w:rPr>
          <w:rFonts w:ascii="Calibri" w:hAnsi="Calibri"/>
        </w:rPr>
      </w:pPr>
      <w:r w:rsidRPr="0088735C">
        <w:rPr>
          <w:rFonts w:ascii="Calibri" w:hAnsi="Calibri"/>
        </w:rPr>
        <w:t>In this particular series, we had an unusually high number of people give their lives to Christ. I was preaching on tithing. I was preaching out of Malachi. I was preaching on Abraham meeting with Melchizedek, all these passages in the Bible, and giving</w:t>
      </w:r>
      <w:r w:rsidR="006F1D60">
        <w:rPr>
          <w:rFonts w:ascii="Calibri" w:hAnsi="Calibri"/>
        </w:rPr>
        <w:t>. P</w:t>
      </w:r>
      <w:r w:rsidRPr="0088735C">
        <w:rPr>
          <w:rFonts w:ascii="Calibri" w:hAnsi="Calibri"/>
        </w:rPr>
        <w:t xml:space="preserve">eople were getting saved. People </w:t>
      </w:r>
      <w:r w:rsidR="006F1D60">
        <w:rPr>
          <w:rFonts w:ascii="Calibri" w:hAnsi="Calibri"/>
        </w:rPr>
        <w:t>we</w:t>
      </w:r>
      <w:r w:rsidRPr="0088735C">
        <w:rPr>
          <w:rFonts w:ascii="Calibri" w:hAnsi="Calibri"/>
        </w:rPr>
        <w:t xml:space="preserve">re coming to Christ. How is that? When you're in the presence of God, it doesn't even matter what you're talking about. </w:t>
      </w:r>
    </w:p>
    <w:p w14:paraId="659F8FAD" w14:textId="77777777" w:rsidR="0088735C" w:rsidRPr="0088735C" w:rsidRDefault="0088735C" w:rsidP="0088735C">
      <w:pPr>
        <w:spacing w:line="276" w:lineRule="auto"/>
        <w:rPr>
          <w:rFonts w:ascii="Calibri" w:hAnsi="Calibri"/>
        </w:rPr>
      </w:pPr>
    </w:p>
    <w:p w14:paraId="3557D94F" w14:textId="77777777" w:rsidR="0088735C" w:rsidRPr="0088735C" w:rsidRDefault="0088735C" w:rsidP="0088735C">
      <w:pPr>
        <w:spacing w:line="276" w:lineRule="auto"/>
        <w:rPr>
          <w:rFonts w:ascii="Calibri" w:hAnsi="Calibri"/>
        </w:rPr>
      </w:pPr>
      <w:r w:rsidRPr="0088735C">
        <w:rPr>
          <w:rFonts w:ascii="Calibri" w:hAnsi="Calibri"/>
        </w:rPr>
        <w:lastRenderedPageBreak/>
        <w:t>Let me tell you something. It doesn't matter what the sermon is about. When you get into the presence of God, God has a message. It doesn't even matter who is delivering the message. God is bigger than all of it.</w:t>
      </w:r>
    </w:p>
    <w:p w14:paraId="0638700A" w14:textId="77777777" w:rsidR="0088735C" w:rsidRPr="0088735C" w:rsidRDefault="0088735C" w:rsidP="0088735C">
      <w:pPr>
        <w:spacing w:line="276" w:lineRule="auto"/>
        <w:rPr>
          <w:rFonts w:ascii="Calibri" w:hAnsi="Calibri"/>
        </w:rPr>
      </w:pPr>
    </w:p>
    <w:p w14:paraId="3E2ED5EC" w14:textId="77777777" w:rsidR="0088735C" w:rsidRPr="0088735C" w:rsidRDefault="0088735C" w:rsidP="0088735C">
      <w:pPr>
        <w:spacing w:line="276" w:lineRule="auto"/>
        <w:rPr>
          <w:rFonts w:ascii="Calibri" w:hAnsi="Calibri"/>
        </w:rPr>
      </w:pPr>
      <w:r w:rsidRPr="0088735C">
        <w:rPr>
          <w:rFonts w:ascii="Calibri" w:hAnsi="Calibri"/>
        </w:rPr>
        <w:t xml:space="preserve">Our goal is to be in the presence of God, not to just hear a topic or a theme or a concept. We want to be in the presence of God. </w:t>
      </w:r>
    </w:p>
    <w:p w14:paraId="25D1919B" w14:textId="77777777" w:rsidR="0088735C" w:rsidRPr="0088735C" w:rsidRDefault="0088735C" w:rsidP="0088735C">
      <w:pPr>
        <w:spacing w:line="276" w:lineRule="auto"/>
        <w:rPr>
          <w:rFonts w:ascii="Calibri" w:hAnsi="Calibri"/>
        </w:rPr>
      </w:pPr>
    </w:p>
    <w:p w14:paraId="73CBBD19" w14:textId="77777777" w:rsidR="0088735C" w:rsidRPr="0088735C" w:rsidRDefault="0088735C" w:rsidP="0088735C">
      <w:pPr>
        <w:spacing w:line="276" w:lineRule="auto"/>
        <w:rPr>
          <w:rFonts w:ascii="Calibri" w:hAnsi="Calibri"/>
        </w:rPr>
      </w:pPr>
      <w:r w:rsidRPr="0088735C">
        <w:rPr>
          <w:rFonts w:ascii="Calibri" w:hAnsi="Calibri"/>
        </w:rPr>
        <w:t>I hope when you wake up in the morning, you can't wait to pray, you can't wait to read Scripture, you can't wait to get your mind on the things of God because you long to be in the presence of Almighty God. It's the greatest opportunity for us.</w:t>
      </w:r>
    </w:p>
    <w:p w14:paraId="6A226775" w14:textId="77777777" w:rsidR="0088735C" w:rsidRPr="0088735C" w:rsidRDefault="0088735C" w:rsidP="0088735C">
      <w:pPr>
        <w:spacing w:line="276" w:lineRule="auto"/>
        <w:rPr>
          <w:rFonts w:ascii="Calibri" w:hAnsi="Calibri"/>
        </w:rPr>
      </w:pPr>
    </w:p>
    <w:p w14:paraId="44E7EB9D" w14:textId="77777777" w:rsidR="0088735C" w:rsidRPr="0088735C" w:rsidRDefault="0088735C" w:rsidP="0088735C">
      <w:pPr>
        <w:spacing w:line="276" w:lineRule="auto"/>
        <w:rPr>
          <w:rFonts w:ascii="Calibri" w:hAnsi="Calibri"/>
        </w:rPr>
      </w:pPr>
      <w:r w:rsidRPr="0088735C">
        <w:rPr>
          <w:rFonts w:ascii="Calibri" w:hAnsi="Calibri"/>
        </w:rPr>
        <w:t xml:space="preserve">God has a message for us and God's message is greater than any other message we could receive. We need God. We don't need more porn. We don't need more tarot cards. We don't need more divination or the occult. We need an encounter with Almighty God. God will deliver everything that we need from Him when we get into His presence. </w:t>
      </w:r>
    </w:p>
    <w:p w14:paraId="1046C665" w14:textId="77777777" w:rsidR="0088735C" w:rsidRPr="0088735C" w:rsidRDefault="0088735C" w:rsidP="0088735C">
      <w:pPr>
        <w:spacing w:line="276" w:lineRule="auto"/>
        <w:rPr>
          <w:rFonts w:ascii="Calibri" w:hAnsi="Calibri"/>
        </w:rPr>
      </w:pPr>
    </w:p>
    <w:p w14:paraId="0635DACD" w14:textId="77777777" w:rsidR="0088735C" w:rsidRPr="0088735C" w:rsidRDefault="0088735C" w:rsidP="0088735C">
      <w:pPr>
        <w:spacing w:line="276" w:lineRule="auto"/>
        <w:rPr>
          <w:rFonts w:ascii="Calibri" w:hAnsi="Calibri"/>
          <w:b/>
          <w:bCs/>
        </w:rPr>
      </w:pPr>
      <w:r w:rsidRPr="0088735C">
        <w:rPr>
          <w:rFonts w:ascii="Calibri" w:hAnsi="Calibri"/>
          <w:b/>
          <w:bCs/>
        </w:rPr>
        <w:t>3. God’s Presence Changes Me</w:t>
      </w:r>
    </w:p>
    <w:p w14:paraId="5B17903C" w14:textId="77777777" w:rsidR="0088735C" w:rsidRPr="0088735C" w:rsidRDefault="0088735C" w:rsidP="0088735C">
      <w:pPr>
        <w:spacing w:line="276" w:lineRule="auto"/>
        <w:rPr>
          <w:rFonts w:ascii="Calibri" w:hAnsi="Calibri"/>
        </w:rPr>
      </w:pPr>
    </w:p>
    <w:p w14:paraId="32053C9E" w14:textId="255E9E42" w:rsidR="0088735C" w:rsidRPr="0088735C" w:rsidRDefault="0088735C" w:rsidP="0088735C">
      <w:pPr>
        <w:spacing w:line="276" w:lineRule="auto"/>
        <w:rPr>
          <w:rFonts w:ascii="Calibri" w:hAnsi="Calibri"/>
        </w:rPr>
      </w:pPr>
      <w:r w:rsidRPr="0088735C">
        <w:rPr>
          <w:rFonts w:ascii="Calibri" w:hAnsi="Calibri"/>
        </w:rPr>
        <w:t xml:space="preserve">You can't get into the presence of God and not be changed. </w:t>
      </w:r>
      <w:r w:rsidR="004E3CD3">
        <w:rPr>
          <w:rFonts w:ascii="Calibri" w:hAnsi="Calibri"/>
        </w:rPr>
        <w:t>In the New Testament the</w:t>
      </w:r>
      <w:r w:rsidRPr="0088735C">
        <w:rPr>
          <w:rFonts w:ascii="Calibri" w:hAnsi="Calibri"/>
        </w:rPr>
        <w:t xml:space="preserve"> Bible calls it being transformed into the image of Jesus</w:t>
      </w:r>
      <w:r w:rsidR="004E3CD3">
        <w:rPr>
          <w:rFonts w:ascii="Calibri" w:hAnsi="Calibri"/>
        </w:rPr>
        <w:t>.</w:t>
      </w:r>
    </w:p>
    <w:p w14:paraId="0DF345AE" w14:textId="77777777" w:rsidR="0088735C" w:rsidRPr="0088735C" w:rsidRDefault="0088735C" w:rsidP="0088735C">
      <w:pPr>
        <w:spacing w:line="276" w:lineRule="auto"/>
        <w:rPr>
          <w:rFonts w:ascii="Calibri" w:hAnsi="Calibri"/>
        </w:rPr>
      </w:pPr>
    </w:p>
    <w:p w14:paraId="48C4D43D" w14:textId="77777777" w:rsidR="0088735C" w:rsidRPr="0088735C" w:rsidRDefault="0088735C" w:rsidP="0088735C">
      <w:pPr>
        <w:spacing w:line="276" w:lineRule="auto"/>
        <w:rPr>
          <w:rFonts w:ascii="Calibri" w:hAnsi="Calibri"/>
        </w:rPr>
      </w:pPr>
      <w:r w:rsidRPr="0088735C">
        <w:rPr>
          <w:rFonts w:ascii="Calibri" w:hAnsi="Calibri"/>
        </w:rPr>
        <w:t>“Early in the morning Jacob took the stone that was near his head and set it up as a marker. He poured oil on top of it and named the place Bethel, though previously the city was named Luz. Then Jacob made a vow: ‘If God will be with me and watch over me during this journey I’m making, if he provides me with food to eat and clothing to wear, and if I return safely to my father’s family, then the LORD will be my God. This stone that I have set up as a marker will be God’s house, and I will give to you a tenth of all that you give me’” (Genesis 28:18-22).</w:t>
      </w:r>
    </w:p>
    <w:p w14:paraId="420F128F" w14:textId="77777777" w:rsidR="0088735C" w:rsidRPr="0088735C" w:rsidRDefault="0088735C" w:rsidP="0088735C">
      <w:pPr>
        <w:spacing w:line="276" w:lineRule="auto"/>
        <w:rPr>
          <w:rFonts w:ascii="Calibri" w:hAnsi="Calibri"/>
        </w:rPr>
      </w:pPr>
    </w:p>
    <w:p w14:paraId="5747CF17" w14:textId="77777777" w:rsidR="0088735C" w:rsidRPr="0088735C" w:rsidRDefault="0088735C" w:rsidP="0088735C">
      <w:pPr>
        <w:spacing w:line="276" w:lineRule="auto"/>
        <w:rPr>
          <w:rFonts w:ascii="Calibri" w:hAnsi="Calibri"/>
        </w:rPr>
      </w:pPr>
      <w:r w:rsidRPr="0088735C">
        <w:rPr>
          <w:rFonts w:ascii="Calibri" w:hAnsi="Calibri"/>
        </w:rPr>
        <w:t xml:space="preserve">Some changes begin to take place. First, he erects a stone and marks the location of the dream. He's going to come back and visit it sometime later in Genesis 35. He pours oil on the stone. Anytime oil is mentioned in the Bible, it's always a symbol of the presence of God. He anoints it with oil. </w:t>
      </w:r>
    </w:p>
    <w:p w14:paraId="78E088B5" w14:textId="77777777" w:rsidR="0088735C" w:rsidRPr="0088735C" w:rsidRDefault="0088735C" w:rsidP="0088735C">
      <w:pPr>
        <w:spacing w:line="276" w:lineRule="auto"/>
        <w:rPr>
          <w:rFonts w:ascii="Calibri" w:hAnsi="Calibri"/>
        </w:rPr>
      </w:pPr>
    </w:p>
    <w:p w14:paraId="58E98269" w14:textId="77777777" w:rsidR="0088735C" w:rsidRPr="0088735C" w:rsidRDefault="0088735C" w:rsidP="0088735C">
      <w:pPr>
        <w:spacing w:line="276" w:lineRule="auto"/>
        <w:rPr>
          <w:rFonts w:ascii="Calibri" w:hAnsi="Calibri"/>
        </w:rPr>
      </w:pPr>
      <w:r w:rsidRPr="0088735C">
        <w:rPr>
          <w:rFonts w:ascii="Calibri" w:hAnsi="Calibri"/>
        </w:rPr>
        <w:t>Secondly, he proposes a vow to God. He makes a commitment to God. When you get into the presence of God, you want to be committed. You want to be sold out. You want to be consecrated.</w:t>
      </w:r>
    </w:p>
    <w:p w14:paraId="113CDD53" w14:textId="77777777" w:rsidR="0088735C" w:rsidRPr="0088735C" w:rsidRDefault="0088735C" w:rsidP="0088735C">
      <w:pPr>
        <w:spacing w:line="276" w:lineRule="auto"/>
        <w:rPr>
          <w:rFonts w:ascii="Calibri" w:hAnsi="Calibri"/>
        </w:rPr>
      </w:pPr>
    </w:p>
    <w:p w14:paraId="6B75B476" w14:textId="1F75E165" w:rsidR="004E3CD3" w:rsidRDefault="0088735C" w:rsidP="0088735C">
      <w:pPr>
        <w:spacing w:line="276" w:lineRule="auto"/>
        <w:rPr>
          <w:rFonts w:ascii="Calibri" w:hAnsi="Calibri"/>
        </w:rPr>
      </w:pPr>
      <w:r w:rsidRPr="0088735C">
        <w:rPr>
          <w:rFonts w:ascii="Calibri" w:hAnsi="Calibri"/>
        </w:rPr>
        <w:lastRenderedPageBreak/>
        <w:t>Third</w:t>
      </w:r>
      <w:r w:rsidR="004E3CD3">
        <w:rPr>
          <w:rFonts w:ascii="Calibri" w:hAnsi="Calibri"/>
        </w:rPr>
        <w:t>, (</w:t>
      </w:r>
      <w:r w:rsidRPr="0088735C">
        <w:rPr>
          <w:rFonts w:ascii="Calibri" w:hAnsi="Calibri"/>
        </w:rPr>
        <w:t>this is crazy right here</w:t>
      </w:r>
      <w:r w:rsidR="004E3CD3">
        <w:rPr>
          <w:rFonts w:ascii="Calibri" w:hAnsi="Calibri"/>
        </w:rPr>
        <w:t>) h</w:t>
      </w:r>
      <w:r w:rsidRPr="0088735C">
        <w:rPr>
          <w:rFonts w:ascii="Calibri" w:hAnsi="Calibri"/>
        </w:rPr>
        <w:t xml:space="preserve">e commits to be a tither. </w:t>
      </w:r>
    </w:p>
    <w:p w14:paraId="11B48B5D" w14:textId="77777777" w:rsidR="004E3CD3" w:rsidRDefault="004E3CD3" w:rsidP="0088735C">
      <w:pPr>
        <w:spacing w:line="276" w:lineRule="auto"/>
        <w:rPr>
          <w:rFonts w:ascii="Calibri" w:hAnsi="Calibri"/>
        </w:rPr>
      </w:pPr>
    </w:p>
    <w:p w14:paraId="6E08B95F" w14:textId="54921A71" w:rsidR="004E3CD3" w:rsidRDefault="0088735C" w:rsidP="0088735C">
      <w:pPr>
        <w:spacing w:line="276" w:lineRule="auto"/>
        <w:rPr>
          <w:rFonts w:ascii="Calibri" w:hAnsi="Calibri"/>
        </w:rPr>
      </w:pPr>
      <w:r w:rsidRPr="0088735C">
        <w:rPr>
          <w:rFonts w:ascii="Calibri" w:hAnsi="Calibri"/>
        </w:rPr>
        <w:t xml:space="preserve">“I will give </w:t>
      </w:r>
      <w:r w:rsidR="004E3CD3">
        <w:rPr>
          <w:rFonts w:ascii="Calibri" w:hAnsi="Calibri"/>
        </w:rPr>
        <w:t xml:space="preserve">to </w:t>
      </w:r>
      <w:r w:rsidRPr="0088735C">
        <w:rPr>
          <w:rFonts w:ascii="Calibri" w:hAnsi="Calibri"/>
        </w:rPr>
        <w:t xml:space="preserve">you a tenth of all that </w:t>
      </w:r>
      <w:r w:rsidR="004E3CD3">
        <w:rPr>
          <w:rFonts w:ascii="Calibri" w:hAnsi="Calibri"/>
        </w:rPr>
        <w:t>you give me</w:t>
      </w:r>
      <w:r w:rsidRPr="0088735C">
        <w:rPr>
          <w:rFonts w:ascii="Calibri" w:hAnsi="Calibri"/>
        </w:rPr>
        <w:t>”</w:t>
      </w:r>
      <w:r w:rsidR="004E3CD3">
        <w:rPr>
          <w:rFonts w:ascii="Calibri" w:hAnsi="Calibri"/>
        </w:rPr>
        <w:t xml:space="preserve"> (Genesis 28:22).</w:t>
      </w:r>
      <w:r w:rsidRPr="0088735C">
        <w:rPr>
          <w:rFonts w:ascii="Calibri" w:hAnsi="Calibri"/>
        </w:rPr>
        <w:t xml:space="preserve"> </w:t>
      </w:r>
    </w:p>
    <w:p w14:paraId="56FF6942" w14:textId="77777777" w:rsidR="004E3CD3" w:rsidRDefault="004E3CD3" w:rsidP="0088735C">
      <w:pPr>
        <w:spacing w:line="276" w:lineRule="auto"/>
        <w:rPr>
          <w:rFonts w:ascii="Calibri" w:hAnsi="Calibri"/>
        </w:rPr>
      </w:pPr>
    </w:p>
    <w:p w14:paraId="67037132" w14:textId="5FBC546B" w:rsidR="0088735C" w:rsidRPr="0088735C" w:rsidRDefault="0088735C" w:rsidP="0088735C">
      <w:pPr>
        <w:spacing w:line="276" w:lineRule="auto"/>
        <w:rPr>
          <w:rFonts w:ascii="Calibri" w:hAnsi="Calibri"/>
        </w:rPr>
      </w:pPr>
      <w:r w:rsidRPr="0088735C">
        <w:rPr>
          <w:rFonts w:ascii="Calibri" w:hAnsi="Calibri"/>
        </w:rPr>
        <w:t xml:space="preserve">This is transformation. When your mind is untransformed or pre-transformation, things seem silly or odd, but when you get into the presence of God and God starts working in your life, you start to do things you never did before. You begin to experience that beautiful transformation. You begin to take new steps. You begin to think differently. You begin to act differently. It begins to change you. This is what happened here in the life of Jacob. </w:t>
      </w:r>
    </w:p>
    <w:p w14:paraId="0A1A8646" w14:textId="77777777" w:rsidR="0088735C" w:rsidRPr="0088735C" w:rsidRDefault="0088735C" w:rsidP="0088735C">
      <w:pPr>
        <w:spacing w:line="276" w:lineRule="auto"/>
        <w:rPr>
          <w:rFonts w:ascii="Calibri" w:hAnsi="Calibri"/>
        </w:rPr>
      </w:pPr>
    </w:p>
    <w:p w14:paraId="369DEF9E" w14:textId="040D4589" w:rsidR="0088735C" w:rsidRPr="0088735C" w:rsidRDefault="0088735C" w:rsidP="0088735C">
      <w:pPr>
        <w:spacing w:line="276" w:lineRule="auto"/>
        <w:rPr>
          <w:rFonts w:ascii="Calibri" w:hAnsi="Calibri"/>
        </w:rPr>
      </w:pPr>
      <w:r w:rsidRPr="0088735C">
        <w:rPr>
          <w:rFonts w:ascii="Calibri" w:hAnsi="Calibri"/>
        </w:rPr>
        <w:t>I want to give you a couple of examples of things that people begin to do when they m</w:t>
      </w:r>
      <w:r w:rsidR="004E3CD3">
        <w:rPr>
          <w:rFonts w:ascii="Calibri" w:hAnsi="Calibri"/>
        </w:rPr>
        <w:t>e</w:t>
      </w:r>
      <w:r w:rsidRPr="0088735C">
        <w:rPr>
          <w:rFonts w:ascii="Calibri" w:hAnsi="Calibri"/>
        </w:rPr>
        <w:t xml:space="preserve">et Jesus. Ultimately, the presence of God is seen in the heart and the ministry of Jesus. Let me give you a few examples. </w:t>
      </w:r>
    </w:p>
    <w:p w14:paraId="63FE3F1D" w14:textId="77777777" w:rsidR="0088735C" w:rsidRPr="0088735C" w:rsidRDefault="0088735C" w:rsidP="0088735C">
      <w:pPr>
        <w:spacing w:line="276" w:lineRule="auto"/>
        <w:rPr>
          <w:rFonts w:ascii="Calibri" w:hAnsi="Calibri"/>
        </w:rPr>
      </w:pPr>
    </w:p>
    <w:p w14:paraId="688C06CC" w14:textId="77777777" w:rsidR="004E3CD3" w:rsidRDefault="0088735C" w:rsidP="0088735C">
      <w:pPr>
        <w:spacing w:line="276" w:lineRule="auto"/>
        <w:rPr>
          <w:rFonts w:ascii="Calibri" w:hAnsi="Calibri"/>
        </w:rPr>
      </w:pPr>
      <w:r w:rsidRPr="0088735C">
        <w:rPr>
          <w:rFonts w:ascii="Calibri" w:hAnsi="Calibri"/>
          <w:i/>
          <w:iCs/>
        </w:rPr>
        <w:t>Worship</w:t>
      </w:r>
    </w:p>
    <w:p w14:paraId="2BC816A6" w14:textId="1D8A953D" w:rsidR="0088735C" w:rsidRPr="0088735C" w:rsidRDefault="0088735C" w:rsidP="0088735C">
      <w:pPr>
        <w:spacing w:line="276" w:lineRule="auto"/>
        <w:rPr>
          <w:rFonts w:ascii="Calibri" w:hAnsi="Calibri"/>
        </w:rPr>
      </w:pPr>
      <w:r w:rsidRPr="0088735C">
        <w:rPr>
          <w:rFonts w:ascii="Calibri" w:hAnsi="Calibri"/>
        </w:rPr>
        <w:t>The sinful woman who anointed Jesus began to worship Him. When you get into the presence of God you want to worship.</w:t>
      </w:r>
    </w:p>
    <w:p w14:paraId="3619B359" w14:textId="77777777" w:rsidR="0088735C" w:rsidRPr="0088735C" w:rsidRDefault="0088735C" w:rsidP="0088735C">
      <w:pPr>
        <w:spacing w:line="276" w:lineRule="auto"/>
        <w:rPr>
          <w:rFonts w:ascii="Calibri" w:hAnsi="Calibri"/>
        </w:rPr>
      </w:pPr>
    </w:p>
    <w:p w14:paraId="46D23D39" w14:textId="77777777" w:rsidR="004E3CD3" w:rsidRDefault="0088735C" w:rsidP="0088735C">
      <w:pPr>
        <w:spacing w:line="276" w:lineRule="auto"/>
        <w:rPr>
          <w:rFonts w:ascii="Calibri" w:hAnsi="Calibri"/>
          <w:i/>
          <w:iCs/>
        </w:rPr>
      </w:pPr>
      <w:r w:rsidRPr="0088735C">
        <w:rPr>
          <w:rFonts w:ascii="Calibri" w:hAnsi="Calibri"/>
          <w:i/>
          <w:iCs/>
        </w:rPr>
        <w:t>Tell Others</w:t>
      </w:r>
    </w:p>
    <w:p w14:paraId="13023D65" w14:textId="5E42E183" w:rsidR="0088735C" w:rsidRPr="0088735C" w:rsidRDefault="0088735C" w:rsidP="0088735C">
      <w:pPr>
        <w:spacing w:line="276" w:lineRule="auto"/>
        <w:rPr>
          <w:rFonts w:ascii="Calibri" w:hAnsi="Calibri"/>
        </w:rPr>
      </w:pPr>
      <w:r w:rsidRPr="0088735C">
        <w:rPr>
          <w:rFonts w:ascii="Calibri" w:hAnsi="Calibri"/>
        </w:rPr>
        <w:t>Matthew, the disciple, had a party. He came to know Jesus and he said, “I'm going to have a party.” He invited all of his all of his tax collecting friends. All the riffraff in town came to the party to meet Jesus. He began to tell others.</w:t>
      </w:r>
    </w:p>
    <w:p w14:paraId="57F9F9EC" w14:textId="77777777" w:rsidR="0088735C" w:rsidRPr="0088735C" w:rsidRDefault="0088735C" w:rsidP="0088735C">
      <w:pPr>
        <w:spacing w:line="276" w:lineRule="auto"/>
        <w:rPr>
          <w:rFonts w:ascii="Calibri" w:hAnsi="Calibri"/>
        </w:rPr>
      </w:pPr>
    </w:p>
    <w:p w14:paraId="31BFB4EE" w14:textId="77777777" w:rsidR="004E3CD3" w:rsidRDefault="0088735C" w:rsidP="0088735C">
      <w:pPr>
        <w:spacing w:line="276" w:lineRule="auto"/>
        <w:rPr>
          <w:rFonts w:ascii="Calibri" w:hAnsi="Calibri"/>
          <w:i/>
          <w:iCs/>
        </w:rPr>
      </w:pPr>
      <w:r w:rsidRPr="0088735C">
        <w:rPr>
          <w:rFonts w:ascii="Calibri" w:hAnsi="Calibri"/>
          <w:i/>
          <w:iCs/>
        </w:rPr>
        <w:t>Giving</w:t>
      </w:r>
    </w:p>
    <w:p w14:paraId="2BF5AF59" w14:textId="439E7A1E" w:rsidR="0088735C" w:rsidRPr="0088735C" w:rsidRDefault="0088735C" w:rsidP="0088735C">
      <w:pPr>
        <w:spacing w:line="276" w:lineRule="auto"/>
        <w:rPr>
          <w:rFonts w:ascii="Calibri" w:hAnsi="Calibri"/>
        </w:rPr>
      </w:pPr>
      <w:r w:rsidRPr="0088735C">
        <w:rPr>
          <w:rFonts w:ascii="Calibri" w:hAnsi="Calibri"/>
        </w:rPr>
        <w:t>Abraham had an encounter with God, with Melchizedek and he began to give.</w:t>
      </w:r>
    </w:p>
    <w:p w14:paraId="0B54B04B" w14:textId="77777777" w:rsidR="0088735C" w:rsidRPr="0088735C" w:rsidRDefault="0088735C" w:rsidP="0088735C">
      <w:pPr>
        <w:spacing w:line="276" w:lineRule="auto"/>
        <w:rPr>
          <w:rFonts w:ascii="Calibri" w:hAnsi="Calibri"/>
        </w:rPr>
      </w:pPr>
    </w:p>
    <w:p w14:paraId="2CF95D41" w14:textId="77777777" w:rsidR="004E3CD3" w:rsidRDefault="0088735C" w:rsidP="0088735C">
      <w:pPr>
        <w:spacing w:line="276" w:lineRule="auto"/>
        <w:rPr>
          <w:rFonts w:ascii="Calibri" w:hAnsi="Calibri"/>
          <w:i/>
          <w:iCs/>
        </w:rPr>
      </w:pPr>
      <w:r w:rsidRPr="0088735C">
        <w:rPr>
          <w:rFonts w:ascii="Calibri" w:hAnsi="Calibri"/>
          <w:i/>
          <w:iCs/>
        </w:rPr>
        <w:t>Restitution</w:t>
      </w:r>
    </w:p>
    <w:p w14:paraId="4AFBE13F" w14:textId="4F13282E" w:rsidR="0088735C" w:rsidRPr="0088735C" w:rsidRDefault="0088735C" w:rsidP="0088735C">
      <w:pPr>
        <w:spacing w:line="276" w:lineRule="auto"/>
        <w:rPr>
          <w:rFonts w:ascii="Calibri" w:hAnsi="Calibri"/>
        </w:rPr>
      </w:pPr>
      <w:r w:rsidRPr="0088735C">
        <w:rPr>
          <w:rFonts w:ascii="Calibri" w:hAnsi="Calibri"/>
        </w:rPr>
        <w:t xml:space="preserve">In Luke 19:8, Zacchaeus steals money from the poor. What does he want to do? He wants to make it right. That's what restitution is. He gives up to half of his money back to all the people he had stolen from. When you've mistreated people, you want to go make it right. That comes out of being in the presence of God. </w:t>
      </w:r>
    </w:p>
    <w:p w14:paraId="3BFD09F9" w14:textId="77777777" w:rsidR="0088735C" w:rsidRPr="0088735C" w:rsidRDefault="0088735C" w:rsidP="0088735C">
      <w:pPr>
        <w:spacing w:line="276" w:lineRule="auto"/>
        <w:rPr>
          <w:rFonts w:ascii="Calibri" w:hAnsi="Calibri"/>
        </w:rPr>
      </w:pPr>
    </w:p>
    <w:p w14:paraId="01D10232" w14:textId="77777777" w:rsidR="004E3CD3" w:rsidRDefault="0088735C" w:rsidP="0088735C">
      <w:pPr>
        <w:spacing w:line="276" w:lineRule="auto"/>
        <w:rPr>
          <w:rFonts w:ascii="Calibri" w:hAnsi="Calibri"/>
          <w:i/>
          <w:iCs/>
        </w:rPr>
      </w:pPr>
      <w:r w:rsidRPr="0088735C">
        <w:rPr>
          <w:rFonts w:ascii="Calibri" w:hAnsi="Calibri"/>
          <w:i/>
          <w:iCs/>
        </w:rPr>
        <w:t>Faith</w:t>
      </w:r>
    </w:p>
    <w:p w14:paraId="7574785C" w14:textId="4BB88B9E" w:rsidR="0088735C" w:rsidRPr="0088735C" w:rsidRDefault="0088735C" w:rsidP="0088735C">
      <w:pPr>
        <w:spacing w:line="276" w:lineRule="auto"/>
        <w:rPr>
          <w:rFonts w:ascii="Calibri" w:hAnsi="Calibri"/>
        </w:rPr>
      </w:pPr>
      <w:r w:rsidRPr="0088735C">
        <w:rPr>
          <w:rFonts w:ascii="Calibri" w:hAnsi="Calibri"/>
        </w:rPr>
        <w:t xml:space="preserve">After Jesus walked on the water: “Those who were in the boat worshiped him, saying, ‘Truly you are the Son of God’” (Matthew 14:33). </w:t>
      </w:r>
    </w:p>
    <w:p w14:paraId="103A58A3" w14:textId="77777777" w:rsidR="0088735C" w:rsidRPr="0088735C" w:rsidRDefault="0088735C" w:rsidP="0088735C">
      <w:pPr>
        <w:spacing w:line="276" w:lineRule="auto"/>
        <w:rPr>
          <w:rFonts w:ascii="Calibri" w:hAnsi="Calibri"/>
        </w:rPr>
      </w:pPr>
    </w:p>
    <w:p w14:paraId="29671864" w14:textId="4A4DEAD1" w:rsidR="0088735C" w:rsidRPr="0088735C" w:rsidRDefault="0088735C" w:rsidP="0088735C">
      <w:pPr>
        <w:spacing w:line="276" w:lineRule="auto"/>
        <w:rPr>
          <w:rFonts w:ascii="Calibri" w:hAnsi="Calibri"/>
        </w:rPr>
      </w:pPr>
      <w:r w:rsidRPr="0088735C">
        <w:rPr>
          <w:rFonts w:ascii="Calibri" w:hAnsi="Calibri"/>
        </w:rPr>
        <w:lastRenderedPageBreak/>
        <w:t xml:space="preserve">The big idea here is that the presence of God begins to change us. As we come to this room and as we spend time in prayer, God is conforming us into the image of His Son, Jesus. God is making us new. God is making us different. It's exciting to see what He's going to do. Now we have the Holy Spirit of God to give us that spiritual oomph that we need to make changes. </w:t>
      </w:r>
    </w:p>
    <w:p w14:paraId="731F907D" w14:textId="77777777" w:rsidR="0088735C" w:rsidRPr="0088735C" w:rsidRDefault="0088735C" w:rsidP="0088735C">
      <w:pPr>
        <w:spacing w:line="276" w:lineRule="auto"/>
        <w:rPr>
          <w:rFonts w:ascii="Calibri" w:hAnsi="Calibri"/>
        </w:rPr>
      </w:pPr>
    </w:p>
    <w:p w14:paraId="1CF6F549" w14:textId="77777777" w:rsidR="0088735C" w:rsidRPr="0088735C" w:rsidRDefault="0088735C" w:rsidP="0088735C">
      <w:pPr>
        <w:spacing w:line="276" w:lineRule="auto"/>
        <w:rPr>
          <w:rFonts w:ascii="Calibri" w:hAnsi="Calibri"/>
        </w:rPr>
      </w:pPr>
      <w:r w:rsidRPr="0088735C">
        <w:rPr>
          <w:rFonts w:ascii="Calibri" w:hAnsi="Calibri"/>
        </w:rPr>
        <w:t xml:space="preserve">“If you love me, you will keep my commands. And I will ask the </w:t>
      </w:r>
      <w:proofErr w:type="gramStart"/>
      <w:r w:rsidRPr="0088735C">
        <w:rPr>
          <w:rFonts w:ascii="Calibri" w:hAnsi="Calibri"/>
        </w:rPr>
        <w:t>Father</w:t>
      </w:r>
      <w:proofErr w:type="gramEnd"/>
      <w:r w:rsidRPr="0088735C">
        <w:rPr>
          <w:rFonts w:ascii="Calibri" w:hAnsi="Calibri"/>
        </w:rPr>
        <w:t>, and he will give you another Counselor to be with you forever. He is the Spirit of truth. The world is unable to receive him because it doesn’t see him or know him. But you know him, because he remains with you and will be in you” (John 14:15-17).</w:t>
      </w:r>
    </w:p>
    <w:p w14:paraId="492CBE52" w14:textId="77777777" w:rsidR="0088735C" w:rsidRPr="0088735C" w:rsidRDefault="0088735C" w:rsidP="0088735C">
      <w:pPr>
        <w:spacing w:line="276" w:lineRule="auto"/>
        <w:rPr>
          <w:rFonts w:ascii="Calibri" w:hAnsi="Calibri"/>
        </w:rPr>
      </w:pPr>
    </w:p>
    <w:p w14:paraId="548E3098" w14:textId="02192FB8" w:rsidR="0088735C" w:rsidRPr="0088735C" w:rsidRDefault="0088735C" w:rsidP="0088735C">
      <w:pPr>
        <w:spacing w:line="276" w:lineRule="auto"/>
        <w:rPr>
          <w:rFonts w:ascii="Calibri" w:hAnsi="Calibri"/>
        </w:rPr>
      </w:pPr>
      <w:r w:rsidRPr="0088735C">
        <w:rPr>
          <w:rFonts w:ascii="Calibri" w:hAnsi="Calibri"/>
        </w:rPr>
        <w:t>A lot of times we quote that verse in John 14:15, “If you love me, you'll keep my commandments,” but when you stop and you put a period right there, you miss the best part. Right after that</w:t>
      </w:r>
      <w:r w:rsidR="004E3CD3">
        <w:rPr>
          <w:rFonts w:ascii="Calibri" w:hAnsi="Calibri"/>
        </w:rPr>
        <w:t xml:space="preserve"> </w:t>
      </w:r>
      <w:r w:rsidRPr="0088735C">
        <w:rPr>
          <w:rFonts w:ascii="Calibri" w:hAnsi="Calibri"/>
        </w:rPr>
        <w:t xml:space="preserve">he says, “I'll ask the </w:t>
      </w:r>
      <w:proofErr w:type="gramStart"/>
      <w:r w:rsidRPr="0088735C">
        <w:rPr>
          <w:rFonts w:ascii="Calibri" w:hAnsi="Calibri"/>
        </w:rPr>
        <w:t>Father</w:t>
      </w:r>
      <w:proofErr w:type="gramEnd"/>
      <w:r w:rsidRPr="0088735C">
        <w:rPr>
          <w:rFonts w:ascii="Calibri" w:hAnsi="Calibri"/>
        </w:rPr>
        <w:t xml:space="preserve"> and he'll give you another Counselor to be with you. He is the Spirit of truth.” </w:t>
      </w:r>
    </w:p>
    <w:p w14:paraId="6DEB2B21" w14:textId="77777777" w:rsidR="0088735C" w:rsidRPr="0088735C" w:rsidRDefault="0088735C" w:rsidP="0088735C">
      <w:pPr>
        <w:spacing w:line="276" w:lineRule="auto"/>
        <w:rPr>
          <w:rFonts w:ascii="Calibri" w:hAnsi="Calibri"/>
        </w:rPr>
      </w:pPr>
    </w:p>
    <w:p w14:paraId="71E2911D" w14:textId="77777777" w:rsidR="0088735C" w:rsidRPr="0088735C" w:rsidRDefault="0088735C" w:rsidP="0088735C">
      <w:pPr>
        <w:spacing w:line="276" w:lineRule="auto"/>
        <w:rPr>
          <w:rFonts w:ascii="Calibri" w:hAnsi="Calibri"/>
        </w:rPr>
      </w:pPr>
      <w:r w:rsidRPr="0088735C">
        <w:rPr>
          <w:rFonts w:ascii="Calibri" w:hAnsi="Calibri"/>
        </w:rPr>
        <w:t xml:space="preserve">Did you know that it's impossible to keep the commands of God without the Spirit of God? The Spirit of God is what gives you the divine capacity to keep the commands of God. If you try to keep the commands of God apart from the Spirit of God, you have dead religion. You have frustration. We need the presence of God. That's the Holy Spirit, and God has given it to us. Wow. </w:t>
      </w:r>
    </w:p>
    <w:p w14:paraId="1BE5F69B" w14:textId="77777777" w:rsidR="0088735C" w:rsidRPr="0088735C" w:rsidRDefault="0088735C" w:rsidP="0088735C">
      <w:pPr>
        <w:spacing w:line="276" w:lineRule="auto"/>
        <w:rPr>
          <w:rFonts w:ascii="Calibri" w:hAnsi="Calibri"/>
        </w:rPr>
      </w:pPr>
    </w:p>
    <w:p w14:paraId="60324F87" w14:textId="1B4855E0" w:rsidR="0088735C" w:rsidRPr="0088735C" w:rsidRDefault="0088735C" w:rsidP="0088735C">
      <w:pPr>
        <w:spacing w:line="276" w:lineRule="auto"/>
        <w:rPr>
          <w:rFonts w:ascii="Calibri" w:hAnsi="Calibri"/>
        </w:rPr>
      </w:pPr>
      <w:r w:rsidRPr="0088735C">
        <w:rPr>
          <w:rFonts w:ascii="Calibri" w:hAnsi="Calibri"/>
        </w:rPr>
        <w:t>We have a chance to introduce people into the presence of God. That's what's going to happen in this place next Sunday morning. I want you to have a spirit of expectation. I want you to pray this week. I want you to invite. I want you to believe God is going to do supernatural, miraculous things in this Regal Gateway theater #7, the number of godliness. Theater 7, right here</w:t>
      </w:r>
      <w:r w:rsidR="004E3CD3">
        <w:rPr>
          <w:rFonts w:ascii="Calibri" w:hAnsi="Calibri"/>
        </w:rPr>
        <w:t>,</w:t>
      </w:r>
      <w:r w:rsidRPr="0088735C">
        <w:rPr>
          <w:rFonts w:ascii="Calibri" w:hAnsi="Calibri"/>
        </w:rPr>
        <w:t xml:space="preserve"> is where the power is unleashed. God's presence pursues me. God's presence amazes me. God's presence changes me. It makes us different. </w:t>
      </w:r>
    </w:p>
    <w:p w14:paraId="0521E93B" w14:textId="77777777" w:rsidR="0088735C" w:rsidRPr="0088735C" w:rsidRDefault="0088735C" w:rsidP="0088735C">
      <w:pPr>
        <w:spacing w:line="276" w:lineRule="auto"/>
        <w:rPr>
          <w:rFonts w:ascii="Calibri" w:hAnsi="Calibri"/>
        </w:rPr>
      </w:pPr>
    </w:p>
    <w:p w14:paraId="00FD213A" w14:textId="77777777" w:rsidR="0088735C" w:rsidRPr="0088735C" w:rsidRDefault="0088735C" w:rsidP="0088735C">
      <w:pPr>
        <w:spacing w:line="276" w:lineRule="auto"/>
        <w:rPr>
          <w:rFonts w:ascii="Calibri" w:hAnsi="Calibri"/>
        </w:rPr>
      </w:pPr>
      <w:r w:rsidRPr="0088735C">
        <w:rPr>
          <w:rFonts w:ascii="Calibri" w:hAnsi="Calibri"/>
        </w:rPr>
        <w:br w:type="page"/>
      </w:r>
    </w:p>
    <w:p w14:paraId="09F068AB" w14:textId="77777777" w:rsidR="0088735C" w:rsidRPr="0088735C" w:rsidRDefault="0088735C" w:rsidP="0088735C">
      <w:pPr>
        <w:spacing w:line="276" w:lineRule="auto"/>
        <w:rPr>
          <w:rFonts w:ascii="Calibri" w:hAnsi="Calibri"/>
          <w:b/>
          <w:bCs/>
          <w:sz w:val="28"/>
          <w:szCs w:val="28"/>
          <w:u w:val="single"/>
        </w:rPr>
      </w:pPr>
      <w:r w:rsidRPr="0088735C">
        <w:rPr>
          <w:rFonts w:ascii="Calibri" w:hAnsi="Calibri"/>
          <w:b/>
          <w:bCs/>
          <w:sz w:val="28"/>
          <w:szCs w:val="28"/>
          <w:u w:val="single"/>
        </w:rPr>
        <w:lastRenderedPageBreak/>
        <w:t>OUTLINE</w:t>
      </w:r>
    </w:p>
    <w:p w14:paraId="66EC1D3F" w14:textId="77777777" w:rsidR="0088735C" w:rsidRPr="0088735C" w:rsidRDefault="0088735C" w:rsidP="0088735C">
      <w:pPr>
        <w:spacing w:line="276" w:lineRule="auto"/>
        <w:rPr>
          <w:rFonts w:ascii="Calibri" w:hAnsi="Calibri"/>
          <w:b/>
          <w:bCs/>
          <w:u w:val="single"/>
        </w:rPr>
      </w:pPr>
    </w:p>
    <w:p w14:paraId="4BFD6655" w14:textId="77777777" w:rsidR="00AE71CE" w:rsidRDefault="004901A0" w:rsidP="004901A0">
      <w:pPr>
        <w:spacing w:line="276" w:lineRule="auto"/>
        <w:rPr>
          <w:rFonts w:ascii="Calibri" w:hAnsi="Calibri"/>
        </w:rPr>
      </w:pPr>
      <w:r w:rsidRPr="0088735C">
        <w:rPr>
          <w:rFonts w:ascii="Calibri" w:hAnsi="Calibri"/>
        </w:rPr>
        <w:t>“In your presence is fullness of joy</w:t>
      </w:r>
      <w:r w:rsidR="00AE71CE">
        <w:rPr>
          <w:rFonts w:ascii="Calibri" w:hAnsi="Calibri"/>
        </w:rPr>
        <w:t>.”</w:t>
      </w:r>
    </w:p>
    <w:p w14:paraId="267638F6" w14:textId="10127CB1" w:rsidR="004901A0" w:rsidRPr="0088735C" w:rsidRDefault="00AE71CE" w:rsidP="004901A0">
      <w:pPr>
        <w:spacing w:line="276" w:lineRule="auto"/>
        <w:rPr>
          <w:rFonts w:ascii="Calibri" w:hAnsi="Calibri"/>
        </w:rPr>
      </w:pPr>
      <w:r>
        <w:rPr>
          <w:rFonts w:ascii="Calibri" w:hAnsi="Calibri"/>
        </w:rPr>
        <w:t>P</w:t>
      </w:r>
      <w:r w:rsidR="004901A0" w:rsidRPr="0088735C">
        <w:rPr>
          <w:rFonts w:ascii="Calibri" w:hAnsi="Calibri"/>
        </w:rPr>
        <w:t>salm 16:11</w:t>
      </w:r>
      <w:r>
        <w:rPr>
          <w:rFonts w:ascii="Calibri" w:hAnsi="Calibri"/>
        </w:rPr>
        <w:t xml:space="preserve"> (NKJV)</w:t>
      </w:r>
    </w:p>
    <w:p w14:paraId="4DCBB488" w14:textId="77777777" w:rsidR="004901A0" w:rsidRDefault="004901A0" w:rsidP="0088735C">
      <w:pPr>
        <w:spacing w:line="276" w:lineRule="auto"/>
        <w:rPr>
          <w:rFonts w:ascii="Calibri" w:hAnsi="Calibri"/>
        </w:rPr>
      </w:pPr>
    </w:p>
    <w:p w14:paraId="4392A44B" w14:textId="77777777" w:rsidR="004901A0" w:rsidRPr="0088735C" w:rsidRDefault="004901A0" w:rsidP="004901A0">
      <w:pPr>
        <w:spacing w:line="276" w:lineRule="auto"/>
        <w:rPr>
          <w:rFonts w:ascii="Calibri" w:hAnsi="Calibri"/>
          <w:b/>
          <w:bCs/>
        </w:rPr>
      </w:pPr>
      <w:r w:rsidRPr="0088735C">
        <w:rPr>
          <w:rFonts w:ascii="Calibri" w:hAnsi="Calibri"/>
          <w:b/>
          <w:bCs/>
        </w:rPr>
        <w:t>1. God’s Presence Pursues Me</w:t>
      </w:r>
    </w:p>
    <w:p w14:paraId="280A1938" w14:textId="77777777" w:rsidR="004901A0" w:rsidRDefault="004901A0" w:rsidP="0088735C">
      <w:pPr>
        <w:spacing w:line="276" w:lineRule="auto"/>
        <w:rPr>
          <w:rFonts w:ascii="Calibri" w:hAnsi="Calibri"/>
        </w:rPr>
      </w:pPr>
    </w:p>
    <w:p w14:paraId="0A8D53E5" w14:textId="77777777" w:rsidR="00AE71CE" w:rsidRDefault="0088735C" w:rsidP="0088735C">
      <w:pPr>
        <w:spacing w:line="276" w:lineRule="auto"/>
        <w:rPr>
          <w:rFonts w:ascii="Calibri" w:hAnsi="Calibri"/>
        </w:rPr>
      </w:pPr>
      <w:r w:rsidRPr="0088735C">
        <w:rPr>
          <w:rFonts w:ascii="Calibri" w:hAnsi="Calibri"/>
        </w:rPr>
        <w:t>“Jacob left Beer-</w:t>
      </w:r>
      <w:proofErr w:type="spellStart"/>
      <w:r w:rsidRPr="0088735C">
        <w:rPr>
          <w:rFonts w:ascii="Calibri" w:hAnsi="Calibri"/>
        </w:rPr>
        <w:t>sheba</w:t>
      </w:r>
      <w:proofErr w:type="spellEnd"/>
      <w:r w:rsidRPr="0088735C">
        <w:rPr>
          <w:rFonts w:ascii="Calibri" w:hAnsi="Calibri"/>
        </w:rPr>
        <w:t xml:space="preserve"> and went toward Haran. He reached a certain place and spent the night there because the sun had set. He took one of the stones from the place, put it there at his head, and lay down in that place. And he dreamed: A stairway was set on the ground with its top reaching the sky, and God’s angels were going up and down on it. The Lord was standing there beside him, saying, ‘I am the Lord, the God of your father Abraham and the God of Isaac. I will give you and your offspring the land on which you are lying. Your offspring will be like the dust of the earth, and you will spread out toward the west, the east, the north, and the south. All the peoples on earth will be blessed through you and your offspring. Look, I am with you and will watch over you wherever you go. I will bring you back to this land, for I will not leave you until I have done what I have promised you.’ When Jacob awoke from his sleep, he said, ‘Surely the Lord is in this place, and I did not know it.’ He was afraid and said, ‘What an awesome place this is! This is none other than the house of God. This is the gate of heaven</w:t>
      </w:r>
      <w:r w:rsidR="00AE71CE">
        <w:rPr>
          <w:rFonts w:ascii="Calibri" w:hAnsi="Calibri"/>
        </w:rPr>
        <w:t>.’”</w:t>
      </w:r>
    </w:p>
    <w:p w14:paraId="058382CA" w14:textId="0029B5B0" w:rsidR="0088735C" w:rsidRPr="0088735C" w:rsidRDefault="0088735C" w:rsidP="0088735C">
      <w:pPr>
        <w:spacing w:line="276" w:lineRule="auto"/>
        <w:rPr>
          <w:rFonts w:ascii="Calibri" w:hAnsi="Calibri"/>
        </w:rPr>
      </w:pPr>
      <w:r w:rsidRPr="0088735C">
        <w:rPr>
          <w:rFonts w:ascii="Calibri" w:hAnsi="Calibri"/>
        </w:rPr>
        <w:t>Genesis 28:10-17</w:t>
      </w:r>
      <w:r w:rsidR="00AE71CE">
        <w:rPr>
          <w:rFonts w:ascii="Calibri" w:hAnsi="Calibri"/>
        </w:rPr>
        <w:t xml:space="preserve"> (CSB)</w:t>
      </w:r>
    </w:p>
    <w:p w14:paraId="410933CC" w14:textId="77777777" w:rsidR="0088735C" w:rsidRPr="0088735C" w:rsidRDefault="0088735C" w:rsidP="0088735C">
      <w:pPr>
        <w:spacing w:line="276" w:lineRule="auto"/>
        <w:rPr>
          <w:rFonts w:ascii="Calibri" w:hAnsi="Calibri"/>
        </w:rPr>
      </w:pPr>
    </w:p>
    <w:p w14:paraId="1914E8D6" w14:textId="77777777" w:rsidR="0088735C" w:rsidRPr="0088735C" w:rsidRDefault="0088735C" w:rsidP="0088735C">
      <w:pPr>
        <w:spacing w:line="276" w:lineRule="auto"/>
        <w:rPr>
          <w:rFonts w:ascii="Calibri" w:hAnsi="Calibri"/>
        </w:rPr>
      </w:pPr>
      <w:r w:rsidRPr="0088735C">
        <w:rPr>
          <w:rFonts w:ascii="Calibri" w:hAnsi="Calibri"/>
        </w:rPr>
        <w:t xml:space="preserve">“Where can I go to escape your Spirit? Where can I flee from your presence? If I go up to heaven, you are there; if I make my bed in </w:t>
      </w:r>
      <w:proofErr w:type="spellStart"/>
      <w:r w:rsidRPr="0088735C">
        <w:rPr>
          <w:rFonts w:ascii="Calibri" w:hAnsi="Calibri"/>
        </w:rPr>
        <w:t>Sheol</w:t>
      </w:r>
      <w:proofErr w:type="spellEnd"/>
      <w:r w:rsidRPr="0088735C">
        <w:rPr>
          <w:rFonts w:ascii="Calibri" w:hAnsi="Calibri"/>
        </w:rPr>
        <w:t>, you are there. If I fly on the wings of the dawn and settle down on the western horizon, even there your hand will lead me; your right hand will hold on to me.”</w:t>
      </w:r>
    </w:p>
    <w:p w14:paraId="52351768" w14:textId="77777777" w:rsidR="0088735C" w:rsidRPr="0088735C" w:rsidRDefault="0088735C" w:rsidP="0088735C">
      <w:pPr>
        <w:spacing w:line="276" w:lineRule="auto"/>
        <w:rPr>
          <w:rFonts w:ascii="Calibri" w:hAnsi="Calibri"/>
        </w:rPr>
      </w:pPr>
      <w:r w:rsidRPr="0088735C">
        <w:rPr>
          <w:rFonts w:ascii="Calibri" w:hAnsi="Calibri"/>
        </w:rPr>
        <w:t>Psalm 139:7-10 (CSB)</w:t>
      </w:r>
    </w:p>
    <w:p w14:paraId="59CFDD6D" w14:textId="77777777" w:rsidR="0088735C" w:rsidRPr="0088735C" w:rsidRDefault="0088735C" w:rsidP="0088735C">
      <w:pPr>
        <w:spacing w:line="276" w:lineRule="auto"/>
        <w:rPr>
          <w:rFonts w:ascii="Calibri" w:hAnsi="Calibri"/>
        </w:rPr>
      </w:pPr>
    </w:p>
    <w:p w14:paraId="166E86FA" w14:textId="77777777" w:rsidR="0088735C" w:rsidRPr="0088735C" w:rsidRDefault="0088735C" w:rsidP="0088735C">
      <w:pPr>
        <w:spacing w:line="276" w:lineRule="auto"/>
        <w:rPr>
          <w:rFonts w:ascii="Calibri" w:hAnsi="Calibri"/>
          <w:b/>
          <w:bCs/>
        </w:rPr>
      </w:pPr>
      <w:r w:rsidRPr="0088735C">
        <w:rPr>
          <w:rFonts w:ascii="Calibri" w:hAnsi="Calibri"/>
          <w:b/>
          <w:bCs/>
        </w:rPr>
        <w:t>2. God’s Presence Amazes Me</w:t>
      </w:r>
    </w:p>
    <w:p w14:paraId="293CD946" w14:textId="77777777" w:rsidR="0088735C" w:rsidRPr="0088735C" w:rsidRDefault="0088735C" w:rsidP="0088735C">
      <w:pPr>
        <w:spacing w:line="276" w:lineRule="auto"/>
        <w:rPr>
          <w:rFonts w:ascii="Calibri" w:hAnsi="Calibri"/>
        </w:rPr>
      </w:pPr>
    </w:p>
    <w:p w14:paraId="1E680B9A" w14:textId="77777777" w:rsidR="0088735C" w:rsidRPr="0088735C" w:rsidRDefault="0088735C" w:rsidP="0088735C">
      <w:pPr>
        <w:spacing w:line="276" w:lineRule="auto"/>
        <w:rPr>
          <w:rFonts w:ascii="Calibri" w:hAnsi="Calibri"/>
        </w:rPr>
      </w:pPr>
      <w:r w:rsidRPr="0088735C">
        <w:rPr>
          <w:rFonts w:ascii="Calibri" w:hAnsi="Calibri"/>
        </w:rPr>
        <w:t>“He was afraid and said, ‘What an awesome place this is! This is none other than the house of God. This is the gate of heaven.’”</w:t>
      </w:r>
    </w:p>
    <w:p w14:paraId="1891DD21" w14:textId="77777777" w:rsidR="0088735C" w:rsidRPr="0088735C" w:rsidRDefault="0088735C" w:rsidP="0088735C">
      <w:pPr>
        <w:spacing w:line="276" w:lineRule="auto"/>
        <w:rPr>
          <w:rFonts w:ascii="Calibri" w:hAnsi="Calibri"/>
        </w:rPr>
      </w:pPr>
      <w:r w:rsidRPr="0088735C">
        <w:rPr>
          <w:rFonts w:ascii="Calibri" w:hAnsi="Calibri"/>
        </w:rPr>
        <w:t>Genesis 28:17 (CSB)</w:t>
      </w:r>
    </w:p>
    <w:p w14:paraId="2EDCE7B9" w14:textId="77777777" w:rsidR="0088735C" w:rsidRPr="0088735C" w:rsidRDefault="0088735C" w:rsidP="0088735C">
      <w:pPr>
        <w:spacing w:line="276" w:lineRule="auto"/>
        <w:rPr>
          <w:rFonts w:ascii="Calibri" w:hAnsi="Calibri"/>
        </w:rPr>
      </w:pPr>
    </w:p>
    <w:p w14:paraId="36616926" w14:textId="530A5969" w:rsidR="0088735C" w:rsidRPr="0088735C" w:rsidRDefault="0088735C" w:rsidP="0088735C">
      <w:pPr>
        <w:spacing w:line="276" w:lineRule="auto"/>
        <w:rPr>
          <w:rFonts w:ascii="Calibri" w:hAnsi="Calibri"/>
          <w:i/>
          <w:iCs/>
        </w:rPr>
      </w:pPr>
      <w:r w:rsidRPr="0088735C">
        <w:rPr>
          <w:rFonts w:ascii="Calibri" w:hAnsi="Calibri"/>
          <w:i/>
          <w:iCs/>
        </w:rPr>
        <w:t>1) God cares for you</w:t>
      </w:r>
      <w:r w:rsidR="00CD6281">
        <w:rPr>
          <w:rFonts w:ascii="Calibri" w:hAnsi="Calibri"/>
          <w:i/>
          <w:iCs/>
        </w:rPr>
        <w:t xml:space="preserve"> </w:t>
      </w:r>
      <w:proofErr w:type="gramStart"/>
      <w:r w:rsidR="00CD6281">
        <w:rPr>
          <w:rFonts w:ascii="Calibri" w:hAnsi="Calibri"/>
          <w:i/>
          <w:iCs/>
        </w:rPr>
        <w:t xml:space="preserve">– </w:t>
      </w:r>
      <w:r>
        <w:rPr>
          <w:rFonts w:ascii="Calibri" w:hAnsi="Calibri"/>
          <w:i/>
          <w:iCs/>
        </w:rPr>
        <w:t xml:space="preserve"> </w:t>
      </w:r>
      <w:r w:rsidRPr="0088735C">
        <w:rPr>
          <w:rFonts w:ascii="Calibri" w:hAnsi="Calibri"/>
        </w:rPr>
        <w:t>“</w:t>
      </w:r>
      <w:proofErr w:type="gramEnd"/>
      <w:r w:rsidRPr="0088735C">
        <w:rPr>
          <w:rFonts w:ascii="Calibri" w:hAnsi="Calibri"/>
        </w:rPr>
        <w:t xml:space="preserve">I'll watch over you” (Genesis 28:15) </w:t>
      </w:r>
    </w:p>
    <w:p w14:paraId="4539017C" w14:textId="39497B42" w:rsidR="0088735C" w:rsidRPr="0088735C" w:rsidRDefault="0088735C" w:rsidP="0088735C">
      <w:pPr>
        <w:spacing w:line="276" w:lineRule="auto"/>
        <w:rPr>
          <w:rFonts w:ascii="Calibri" w:hAnsi="Calibri"/>
          <w:i/>
          <w:iCs/>
        </w:rPr>
      </w:pPr>
      <w:r w:rsidRPr="0088735C">
        <w:rPr>
          <w:rFonts w:ascii="Calibri" w:hAnsi="Calibri"/>
          <w:i/>
          <w:iCs/>
        </w:rPr>
        <w:t>2) God has plans for yo</w:t>
      </w:r>
      <w:r w:rsidR="00CD6281">
        <w:rPr>
          <w:rFonts w:ascii="Calibri" w:hAnsi="Calibri"/>
          <w:i/>
          <w:iCs/>
        </w:rPr>
        <w:t xml:space="preserve">u – </w:t>
      </w:r>
      <w:r w:rsidRPr="0088735C">
        <w:rPr>
          <w:rFonts w:ascii="Calibri" w:hAnsi="Calibri"/>
        </w:rPr>
        <w:t>“He will give you offspring” (Genesis 28:14)</w:t>
      </w:r>
    </w:p>
    <w:p w14:paraId="34C14A26" w14:textId="49898C49" w:rsidR="0088735C" w:rsidRPr="0088735C" w:rsidRDefault="0088735C" w:rsidP="0088735C">
      <w:pPr>
        <w:spacing w:line="276" w:lineRule="auto"/>
        <w:rPr>
          <w:rFonts w:ascii="Calibri" w:hAnsi="Calibri"/>
          <w:i/>
          <w:iCs/>
        </w:rPr>
      </w:pPr>
      <w:r w:rsidRPr="0088735C">
        <w:rPr>
          <w:rFonts w:ascii="Calibri" w:hAnsi="Calibri"/>
          <w:i/>
          <w:iCs/>
        </w:rPr>
        <w:t>3) God is with you</w:t>
      </w:r>
      <w:r w:rsidR="00CD6281">
        <w:rPr>
          <w:rFonts w:ascii="Calibri" w:hAnsi="Calibri"/>
          <w:i/>
          <w:iCs/>
        </w:rPr>
        <w:t xml:space="preserve"> – </w:t>
      </w:r>
      <w:r w:rsidRPr="0088735C">
        <w:rPr>
          <w:rFonts w:ascii="Calibri" w:hAnsi="Calibri"/>
        </w:rPr>
        <w:t>“I’ll be with you” (Genesis 28:15)</w:t>
      </w:r>
      <w:r w:rsidR="00CD6281">
        <w:rPr>
          <w:rFonts w:ascii="Calibri" w:hAnsi="Calibri"/>
        </w:rPr>
        <w:t>,</w:t>
      </w:r>
      <w:r w:rsidRPr="0088735C">
        <w:rPr>
          <w:rFonts w:ascii="Calibri" w:hAnsi="Calibri"/>
        </w:rPr>
        <w:t xml:space="preserve"> “Never will I leave you or forsake you” (Hebrews 13:5)</w:t>
      </w:r>
    </w:p>
    <w:p w14:paraId="76467103" w14:textId="77777777" w:rsidR="0088735C" w:rsidRPr="0088735C" w:rsidRDefault="0088735C" w:rsidP="0088735C">
      <w:pPr>
        <w:spacing w:line="276" w:lineRule="auto"/>
        <w:rPr>
          <w:rFonts w:ascii="Calibri" w:hAnsi="Calibri"/>
        </w:rPr>
      </w:pPr>
    </w:p>
    <w:p w14:paraId="076A7ECC" w14:textId="77777777" w:rsidR="0088735C" w:rsidRPr="0088735C" w:rsidRDefault="0088735C" w:rsidP="0088735C">
      <w:pPr>
        <w:spacing w:line="276" w:lineRule="auto"/>
        <w:rPr>
          <w:rFonts w:ascii="Calibri" w:hAnsi="Calibri"/>
          <w:b/>
          <w:bCs/>
        </w:rPr>
      </w:pPr>
      <w:r w:rsidRPr="0088735C">
        <w:rPr>
          <w:rFonts w:ascii="Calibri" w:hAnsi="Calibri"/>
          <w:b/>
          <w:bCs/>
        </w:rPr>
        <w:t>3. God’s Presence Changes Me</w:t>
      </w:r>
    </w:p>
    <w:p w14:paraId="1B8F1195" w14:textId="77777777" w:rsidR="0088735C" w:rsidRPr="0088735C" w:rsidRDefault="0088735C" w:rsidP="0088735C">
      <w:pPr>
        <w:spacing w:line="276" w:lineRule="auto"/>
        <w:rPr>
          <w:rFonts w:ascii="Calibri" w:hAnsi="Calibri"/>
        </w:rPr>
      </w:pPr>
    </w:p>
    <w:p w14:paraId="5AA240D1" w14:textId="77777777" w:rsidR="0088735C" w:rsidRPr="0088735C" w:rsidRDefault="0088735C" w:rsidP="0088735C">
      <w:pPr>
        <w:spacing w:line="276" w:lineRule="auto"/>
        <w:rPr>
          <w:rFonts w:ascii="Calibri" w:hAnsi="Calibri"/>
        </w:rPr>
      </w:pPr>
      <w:r w:rsidRPr="0088735C">
        <w:rPr>
          <w:rFonts w:ascii="Calibri" w:hAnsi="Calibri"/>
        </w:rPr>
        <w:t>“Early in the morning Jacob took the stone that was near his head and set it up as a marker. He poured oil on top of it and named the place Bethel, though previously the city was named Luz. Then Jacob made a vow: ‘If God will be with me and watch over me during this journey I’m making, if he provides me with food to eat and clothing to wear, and if I return safely to my father’s family, then the LORD will be my God. This stone that I have set up as a marker will be God’s house, and I will give to you a tenth of all that you give me’” (Genesis 28:18-22).</w:t>
      </w:r>
    </w:p>
    <w:p w14:paraId="1D9D7AE7" w14:textId="77777777" w:rsidR="0088735C" w:rsidRPr="0088735C" w:rsidRDefault="0088735C" w:rsidP="0088735C">
      <w:pPr>
        <w:spacing w:line="276" w:lineRule="auto"/>
        <w:rPr>
          <w:rFonts w:ascii="Calibri" w:hAnsi="Calibri"/>
          <w:i/>
          <w:iCs/>
        </w:rPr>
      </w:pPr>
    </w:p>
    <w:p w14:paraId="3D80B5C0" w14:textId="77777777" w:rsidR="0088735C" w:rsidRPr="0088735C" w:rsidRDefault="0088735C" w:rsidP="0088735C">
      <w:pPr>
        <w:spacing w:line="276" w:lineRule="auto"/>
        <w:rPr>
          <w:rFonts w:ascii="Calibri" w:hAnsi="Calibri"/>
          <w:b/>
          <w:bCs/>
          <w:i/>
          <w:iCs/>
        </w:rPr>
      </w:pPr>
      <w:r w:rsidRPr="0088735C">
        <w:rPr>
          <w:rFonts w:ascii="Calibri" w:hAnsi="Calibri"/>
          <w:b/>
          <w:bCs/>
          <w:i/>
          <w:iCs/>
        </w:rPr>
        <w:t>Things people do when they meet Jesus:</w:t>
      </w:r>
    </w:p>
    <w:p w14:paraId="0DC96BAF" w14:textId="77777777" w:rsidR="0088735C" w:rsidRPr="0088735C" w:rsidRDefault="0088735C" w:rsidP="0088735C">
      <w:pPr>
        <w:spacing w:line="276" w:lineRule="auto"/>
        <w:rPr>
          <w:rFonts w:ascii="Calibri" w:hAnsi="Calibri"/>
        </w:rPr>
      </w:pPr>
      <w:r w:rsidRPr="0088735C">
        <w:rPr>
          <w:rFonts w:ascii="Calibri" w:hAnsi="Calibri"/>
          <w:i/>
          <w:iCs/>
        </w:rPr>
        <w:t>Worship</w:t>
      </w:r>
      <w:r w:rsidRPr="0088735C">
        <w:rPr>
          <w:rFonts w:ascii="Calibri" w:hAnsi="Calibri"/>
        </w:rPr>
        <w:t xml:space="preserve"> </w:t>
      </w:r>
    </w:p>
    <w:p w14:paraId="0334BF64" w14:textId="77777777" w:rsidR="0088735C" w:rsidRPr="0088735C" w:rsidRDefault="0088735C" w:rsidP="0088735C">
      <w:pPr>
        <w:spacing w:line="276" w:lineRule="auto"/>
        <w:rPr>
          <w:rFonts w:ascii="Calibri" w:hAnsi="Calibri"/>
        </w:rPr>
      </w:pPr>
      <w:r w:rsidRPr="0088735C">
        <w:rPr>
          <w:rFonts w:ascii="Calibri" w:hAnsi="Calibri"/>
          <w:i/>
          <w:iCs/>
        </w:rPr>
        <w:t>Tell Others</w:t>
      </w:r>
    </w:p>
    <w:p w14:paraId="199F1641" w14:textId="77777777" w:rsidR="0088735C" w:rsidRPr="0088735C" w:rsidRDefault="0088735C" w:rsidP="0088735C">
      <w:pPr>
        <w:spacing w:line="276" w:lineRule="auto"/>
        <w:rPr>
          <w:rFonts w:ascii="Calibri" w:hAnsi="Calibri"/>
          <w:i/>
          <w:iCs/>
        </w:rPr>
      </w:pPr>
      <w:r w:rsidRPr="0088735C">
        <w:rPr>
          <w:rFonts w:ascii="Calibri" w:hAnsi="Calibri"/>
          <w:i/>
          <w:iCs/>
        </w:rPr>
        <w:t xml:space="preserve">Giving </w:t>
      </w:r>
    </w:p>
    <w:p w14:paraId="07257491" w14:textId="77777777" w:rsidR="0088735C" w:rsidRPr="0088735C" w:rsidRDefault="0088735C" w:rsidP="0088735C">
      <w:pPr>
        <w:spacing w:line="276" w:lineRule="auto"/>
        <w:rPr>
          <w:rFonts w:ascii="Calibri" w:hAnsi="Calibri"/>
        </w:rPr>
      </w:pPr>
      <w:r w:rsidRPr="0088735C">
        <w:rPr>
          <w:rFonts w:ascii="Calibri" w:hAnsi="Calibri"/>
          <w:i/>
          <w:iCs/>
        </w:rPr>
        <w:t>Restitution</w:t>
      </w:r>
    </w:p>
    <w:p w14:paraId="42F58497" w14:textId="77777777" w:rsidR="0088735C" w:rsidRPr="0088735C" w:rsidRDefault="0088735C" w:rsidP="0088735C">
      <w:pPr>
        <w:spacing w:line="276" w:lineRule="auto"/>
        <w:rPr>
          <w:rFonts w:ascii="Calibri" w:hAnsi="Calibri"/>
        </w:rPr>
      </w:pPr>
      <w:r w:rsidRPr="0088735C">
        <w:rPr>
          <w:rFonts w:ascii="Calibri" w:hAnsi="Calibri"/>
          <w:i/>
          <w:iCs/>
        </w:rPr>
        <w:t>Faith</w:t>
      </w:r>
    </w:p>
    <w:p w14:paraId="5FEC6B3F" w14:textId="77777777" w:rsidR="0088735C" w:rsidRPr="0088735C" w:rsidRDefault="0088735C" w:rsidP="0088735C">
      <w:pPr>
        <w:spacing w:line="276" w:lineRule="auto"/>
        <w:rPr>
          <w:rFonts w:ascii="Calibri" w:hAnsi="Calibri"/>
        </w:rPr>
      </w:pPr>
    </w:p>
    <w:p w14:paraId="0BDB3A4A" w14:textId="77777777" w:rsidR="0088735C" w:rsidRPr="0088735C" w:rsidRDefault="0088735C" w:rsidP="0088735C">
      <w:pPr>
        <w:spacing w:line="276" w:lineRule="auto"/>
        <w:rPr>
          <w:rFonts w:ascii="Calibri" w:hAnsi="Calibri"/>
        </w:rPr>
      </w:pPr>
      <w:r w:rsidRPr="0088735C">
        <w:rPr>
          <w:rFonts w:ascii="Calibri" w:hAnsi="Calibri"/>
        </w:rPr>
        <w:t xml:space="preserve">“If you love me, you will keep my commands. And I will ask the </w:t>
      </w:r>
      <w:proofErr w:type="gramStart"/>
      <w:r w:rsidRPr="0088735C">
        <w:rPr>
          <w:rFonts w:ascii="Calibri" w:hAnsi="Calibri"/>
        </w:rPr>
        <w:t>Father</w:t>
      </w:r>
      <w:proofErr w:type="gramEnd"/>
      <w:r w:rsidRPr="0088735C">
        <w:rPr>
          <w:rFonts w:ascii="Calibri" w:hAnsi="Calibri"/>
        </w:rPr>
        <w:t>, and he will give you another Counselor to be with you forever. He is the Spirit of truth. The world is unable to receive him because it doesn’t see him or know him. But you know him, because he remains with you and will be in you.”</w:t>
      </w:r>
    </w:p>
    <w:p w14:paraId="7457D9A9" w14:textId="77777777" w:rsidR="0088735C" w:rsidRPr="0088735C" w:rsidRDefault="0088735C" w:rsidP="0088735C">
      <w:pPr>
        <w:spacing w:line="276" w:lineRule="auto"/>
        <w:rPr>
          <w:rFonts w:ascii="Calibri" w:hAnsi="Calibri"/>
        </w:rPr>
      </w:pPr>
      <w:r w:rsidRPr="0088735C">
        <w:rPr>
          <w:rFonts w:ascii="Calibri" w:hAnsi="Calibri"/>
        </w:rPr>
        <w:t>John 14:15-17 (CSB)</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2F73D" w14:textId="77777777" w:rsidR="00657BA7" w:rsidRDefault="00657BA7">
      <w:r>
        <w:separator/>
      </w:r>
    </w:p>
  </w:endnote>
  <w:endnote w:type="continuationSeparator" w:id="0">
    <w:p w14:paraId="46A559BE" w14:textId="77777777" w:rsidR="00657BA7" w:rsidRDefault="00657BA7">
      <w:r>
        <w:continuationSeparator/>
      </w:r>
    </w:p>
  </w:endnote>
  <w:endnote w:type="continuationNotice" w:id="1">
    <w:p w14:paraId="0BAB490F" w14:textId="77777777" w:rsidR="00657BA7" w:rsidRDefault="00657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0FBB2" w14:textId="77777777" w:rsidR="004901A0" w:rsidRDefault="004901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981E0" w14:textId="77777777" w:rsidR="005E7A87" w:rsidRDefault="000D064C" w:rsidP="00E001F4">
    <w:pPr>
      <w:pStyle w:val="Footer"/>
      <w:jc w:val="right"/>
    </w:pPr>
    <w:r>
      <w:tab/>
    </w:r>
  </w:p>
  <w:p w14:paraId="12D86930" w14:textId="5A78C8A8" w:rsidR="000D064C" w:rsidRPr="00E001F4" w:rsidRDefault="00A11D21" w:rsidP="00A11D21">
    <w:pPr>
      <w:pStyle w:val="Footer"/>
      <w:rPr>
        <w:rFonts w:ascii="Calibri" w:hAnsi="Calibri"/>
      </w:rPr>
    </w:pPr>
    <w:r>
      <w:rPr>
        <w:rFonts w:ascii="Calibri" w:hAnsi="Calibri"/>
        <w:b/>
        <w:bCs/>
      </w:rPr>
      <w:tab/>
    </w:r>
    <w:r w:rsidR="0088735C">
      <w:rPr>
        <w:rFonts w:ascii="Calibri" w:hAnsi="Calibri"/>
        <w:b/>
        <w:bCs/>
      </w:rPr>
      <w:t>God Encounters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0FD43" w14:textId="77777777" w:rsidR="004901A0" w:rsidRDefault="004901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FCBDA" w14:textId="77777777" w:rsidR="00657BA7" w:rsidRDefault="00657BA7">
      <w:r>
        <w:separator/>
      </w:r>
    </w:p>
  </w:footnote>
  <w:footnote w:type="continuationSeparator" w:id="0">
    <w:p w14:paraId="0E7D9F9C" w14:textId="77777777" w:rsidR="00657BA7" w:rsidRDefault="00657BA7">
      <w:r>
        <w:continuationSeparator/>
      </w:r>
    </w:p>
  </w:footnote>
  <w:footnote w:type="continuationNotice" w:id="1">
    <w:p w14:paraId="12292E8B" w14:textId="77777777" w:rsidR="00657BA7" w:rsidRDefault="00657B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07C04"/>
    <w:rsid w:val="000101D8"/>
    <w:rsid w:val="000122AD"/>
    <w:rsid w:val="00013A7D"/>
    <w:rsid w:val="00024966"/>
    <w:rsid w:val="0002554A"/>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57B4"/>
    <w:rsid w:val="000966E0"/>
    <w:rsid w:val="000A14EA"/>
    <w:rsid w:val="000A5122"/>
    <w:rsid w:val="000B327E"/>
    <w:rsid w:val="000C27DD"/>
    <w:rsid w:val="000D064C"/>
    <w:rsid w:val="000D6515"/>
    <w:rsid w:val="000D68F0"/>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53B63"/>
    <w:rsid w:val="001822A0"/>
    <w:rsid w:val="00185CA0"/>
    <w:rsid w:val="001903F1"/>
    <w:rsid w:val="001A2F4C"/>
    <w:rsid w:val="001A3BD3"/>
    <w:rsid w:val="001A4038"/>
    <w:rsid w:val="001C6DAF"/>
    <w:rsid w:val="001D3CC2"/>
    <w:rsid w:val="001E3993"/>
    <w:rsid w:val="001F2E97"/>
    <w:rsid w:val="001F736C"/>
    <w:rsid w:val="00207298"/>
    <w:rsid w:val="002252B6"/>
    <w:rsid w:val="002255D9"/>
    <w:rsid w:val="002358DC"/>
    <w:rsid w:val="00236A18"/>
    <w:rsid w:val="00236AB3"/>
    <w:rsid w:val="00255946"/>
    <w:rsid w:val="002624CD"/>
    <w:rsid w:val="00272DD2"/>
    <w:rsid w:val="00274BB9"/>
    <w:rsid w:val="0028034F"/>
    <w:rsid w:val="00285843"/>
    <w:rsid w:val="00290511"/>
    <w:rsid w:val="002A27F0"/>
    <w:rsid w:val="002B71A4"/>
    <w:rsid w:val="002B7D3B"/>
    <w:rsid w:val="002B7DA4"/>
    <w:rsid w:val="002C606A"/>
    <w:rsid w:val="002C6F20"/>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7BC2"/>
    <w:rsid w:val="003749C4"/>
    <w:rsid w:val="00386B56"/>
    <w:rsid w:val="00394E73"/>
    <w:rsid w:val="00397B66"/>
    <w:rsid w:val="00397EA2"/>
    <w:rsid w:val="003B4BBB"/>
    <w:rsid w:val="003C1E8D"/>
    <w:rsid w:val="003C695F"/>
    <w:rsid w:val="003D2E36"/>
    <w:rsid w:val="003E0C7C"/>
    <w:rsid w:val="003E3313"/>
    <w:rsid w:val="003E6080"/>
    <w:rsid w:val="003F23DC"/>
    <w:rsid w:val="003F3A2E"/>
    <w:rsid w:val="003F6FC6"/>
    <w:rsid w:val="00403663"/>
    <w:rsid w:val="00404A59"/>
    <w:rsid w:val="004176C3"/>
    <w:rsid w:val="0042042A"/>
    <w:rsid w:val="00420DFE"/>
    <w:rsid w:val="00423B74"/>
    <w:rsid w:val="00427806"/>
    <w:rsid w:val="00436846"/>
    <w:rsid w:val="00440449"/>
    <w:rsid w:val="00442464"/>
    <w:rsid w:val="00447886"/>
    <w:rsid w:val="004511A1"/>
    <w:rsid w:val="00463090"/>
    <w:rsid w:val="004816A2"/>
    <w:rsid w:val="004901A0"/>
    <w:rsid w:val="004A349B"/>
    <w:rsid w:val="004A73C5"/>
    <w:rsid w:val="004B20E1"/>
    <w:rsid w:val="004B25B5"/>
    <w:rsid w:val="004C3050"/>
    <w:rsid w:val="004C5E5A"/>
    <w:rsid w:val="004D1C32"/>
    <w:rsid w:val="004E3CD3"/>
    <w:rsid w:val="004E7372"/>
    <w:rsid w:val="004F7185"/>
    <w:rsid w:val="005039D4"/>
    <w:rsid w:val="00504A84"/>
    <w:rsid w:val="005135BB"/>
    <w:rsid w:val="00514E43"/>
    <w:rsid w:val="00521FAA"/>
    <w:rsid w:val="005250E7"/>
    <w:rsid w:val="00532366"/>
    <w:rsid w:val="00554E4A"/>
    <w:rsid w:val="0057422B"/>
    <w:rsid w:val="00577301"/>
    <w:rsid w:val="00582FFE"/>
    <w:rsid w:val="00585F84"/>
    <w:rsid w:val="005922EB"/>
    <w:rsid w:val="005B2103"/>
    <w:rsid w:val="005B3057"/>
    <w:rsid w:val="005B43AA"/>
    <w:rsid w:val="005B5A7B"/>
    <w:rsid w:val="005C25AD"/>
    <w:rsid w:val="005D45B6"/>
    <w:rsid w:val="005E1B8C"/>
    <w:rsid w:val="005E30D7"/>
    <w:rsid w:val="005E3D64"/>
    <w:rsid w:val="005E7A87"/>
    <w:rsid w:val="006064FA"/>
    <w:rsid w:val="0062720A"/>
    <w:rsid w:val="00631CBE"/>
    <w:rsid w:val="00657BA7"/>
    <w:rsid w:val="006652C7"/>
    <w:rsid w:val="006666D7"/>
    <w:rsid w:val="00672F9E"/>
    <w:rsid w:val="00676E96"/>
    <w:rsid w:val="006A01A4"/>
    <w:rsid w:val="006A24A7"/>
    <w:rsid w:val="006A6FCB"/>
    <w:rsid w:val="006A7C94"/>
    <w:rsid w:val="006B1A5C"/>
    <w:rsid w:val="006B7862"/>
    <w:rsid w:val="006C31A8"/>
    <w:rsid w:val="006C4559"/>
    <w:rsid w:val="006D24DF"/>
    <w:rsid w:val="006D3136"/>
    <w:rsid w:val="006D3F80"/>
    <w:rsid w:val="006D5364"/>
    <w:rsid w:val="006E255D"/>
    <w:rsid w:val="006E4F39"/>
    <w:rsid w:val="006E77E6"/>
    <w:rsid w:val="006F1D60"/>
    <w:rsid w:val="00702914"/>
    <w:rsid w:val="00713848"/>
    <w:rsid w:val="007276E1"/>
    <w:rsid w:val="007630E7"/>
    <w:rsid w:val="0076639A"/>
    <w:rsid w:val="00784533"/>
    <w:rsid w:val="00791189"/>
    <w:rsid w:val="007960BA"/>
    <w:rsid w:val="007A6325"/>
    <w:rsid w:val="007C5C95"/>
    <w:rsid w:val="007E1319"/>
    <w:rsid w:val="007F5E3F"/>
    <w:rsid w:val="008073BF"/>
    <w:rsid w:val="00822AB9"/>
    <w:rsid w:val="00827E96"/>
    <w:rsid w:val="008356BD"/>
    <w:rsid w:val="0084063F"/>
    <w:rsid w:val="00861BBA"/>
    <w:rsid w:val="008660EA"/>
    <w:rsid w:val="00866B7A"/>
    <w:rsid w:val="00870C4A"/>
    <w:rsid w:val="00872B1A"/>
    <w:rsid w:val="00872E3D"/>
    <w:rsid w:val="00873D30"/>
    <w:rsid w:val="0088735C"/>
    <w:rsid w:val="00890144"/>
    <w:rsid w:val="00894E92"/>
    <w:rsid w:val="00895E2E"/>
    <w:rsid w:val="008A71E5"/>
    <w:rsid w:val="008B653B"/>
    <w:rsid w:val="008B7283"/>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6052F"/>
    <w:rsid w:val="00963031"/>
    <w:rsid w:val="00972B7A"/>
    <w:rsid w:val="009921E2"/>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4AB7"/>
    <w:rsid w:val="009E5D50"/>
    <w:rsid w:val="009F29C0"/>
    <w:rsid w:val="009F6672"/>
    <w:rsid w:val="00A0763F"/>
    <w:rsid w:val="00A10632"/>
    <w:rsid w:val="00A11D21"/>
    <w:rsid w:val="00A156C3"/>
    <w:rsid w:val="00A34CAE"/>
    <w:rsid w:val="00A43A90"/>
    <w:rsid w:val="00A51274"/>
    <w:rsid w:val="00A51B63"/>
    <w:rsid w:val="00A64FC4"/>
    <w:rsid w:val="00A64FC9"/>
    <w:rsid w:val="00A73116"/>
    <w:rsid w:val="00A82ACE"/>
    <w:rsid w:val="00A83591"/>
    <w:rsid w:val="00A837B0"/>
    <w:rsid w:val="00A93495"/>
    <w:rsid w:val="00A978D2"/>
    <w:rsid w:val="00AA5ED6"/>
    <w:rsid w:val="00AB12C5"/>
    <w:rsid w:val="00AB2A63"/>
    <w:rsid w:val="00AC1B83"/>
    <w:rsid w:val="00AC36A8"/>
    <w:rsid w:val="00AD59D2"/>
    <w:rsid w:val="00AD6777"/>
    <w:rsid w:val="00AE71CE"/>
    <w:rsid w:val="00AF468A"/>
    <w:rsid w:val="00B03B8B"/>
    <w:rsid w:val="00B10327"/>
    <w:rsid w:val="00B158DB"/>
    <w:rsid w:val="00B23D61"/>
    <w:rsid w:val="00B3092B"/>
    <w:rsid w:val="00B40364"/>
    <w:rsid w:val="00B465BB"/>
    <w:rsid w:val="00B47A64"/>
    <w:rsid w:val="00B56A4D"/>
    <w:rsid w:val="00B604D0"/>
    <w:rsid w:val="00B90235"/>
    <w:rsid w:val="00B92770"/>
    <w:rsid w:val="00B940D4"/>
    <w:rsid w:val="00BA7A74"/>
    <w:rsid w:val="00BC10B4"/>
    <w:rsid w:val="00BD145D"/>
    <w:rsid w:val="00BD21E1"/>
    <w:rsid w:val="00BD63AF"/>
    <w:rsid w:val="00BE35BE"/>
    <w:rsid w:val="00BF7F06"/>
    <w:rsid w:val="00C013F2"/>
    <w:rsid w:val="00C01D01"/>
    <w:rsid w:val="00C133CA"/>
    <w:rsid w:val="00C21AF8"/>
    <w:rsid w:val="00C251B8"/>
    <w:rsid w:val="00C3572D"/>
    <w:rsid w:val="00C40161"/>
    <w:rsid w:val="00C64E5E"/>
    <w:rsid w:val="00C67DA9"/>
    <w:rsid w:val="00C80B1C"/>
    <w:rsid w:val="00C86674"/>
    <w:rsid w:val="00C95886"/>
    <w:rsid w:val="00CB2F64"/>
    <w:rsid w:val="00CC7FC1"/>
    <w:rsid w:val="00CD108B"/>
    <w:rsid w:val="00CD5C4A"/>
    <w:rsid w:val="00CD6281"/>
    <w:rsid w:val="00CE52CA"/>
    <w:rsid w:val="00CE6359"/>
    <w:rsid w:val="00CF3B2A"/>
    <w:rsid w:val="00CF45D3"/>
    <w:rsid w:val="00CF696C"/>
    <w:rsid w:val="00CF7248"/>
    <w:rsid w:val="00D16B5F"/>
    <w:rsid w:val="00D17448"/>
    <w:rsid w:val="00D2027F"/>
    <w:rsid w:val="00D21495"/>
    <w:rsid w:val="00D220DB"/>
    <w:rsid w:val="00D22877"/>
    <w:rsid w:val="00D22EE5"/>
    <w:rsid w:val="00D3614E"/>
    <w:rsid w:val="00D373B7"/>
    <w:rsid w:val="00D44685"/>
    <w:rsid w:val="00D46BAD"/>
    <w:rsid w:val="00D57390"/>
    <w:rsid w:val="00D6624D"/>
    <w:rsid w:val="00D80D10"/>
    <w:rsid w:val="00D86340"/>
    <w:rsid w:val="00D91F73"/>
    <w:rsid w:val="00D9240C"/>
    <w:rsid w:val="00D92F29"/>
    <w:rsid w:val="00D95E17"/>
    <w:rsid w:val="00DA0349"/>
    <w:rsid w:val="00DA7996"/>
    <w:rsid w:val="00DB2FD1"/>
    <w:rsid w:val="00DB7063"/>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579B3"/>
    <w:rsid w:val="00E6409B"/>
    <w:rsid w:val="00E64AE0"/>
    <w:rsid w:val="00E667AB"/>
    <w:rsid w:val="00E7388D"/>
    <w:rsid w:val="00E7469D"/>
    <w:rsid w:val="00E75A9B"/>
    <w:rsid w:val="00E80CE9"/>
    <w:rsid w:val="00E82A1B"/>
    <w:rsid w:val="00E90303"/>
    <w:rsid w:val="00E91EAD"/>
    <w:rsid w:val="00EA7F18"/>
    <w:rsid w:val="00EB0A52"/>
    <w:rsid w:val="00EB75D1"/>
    <w:rsid w:val="00ED0AA7"/>
    <w:rsid w:val="00EF1491"/>
    <w:rsid w:val="00EF1DC2"/>
    <w:rsid w:val="00F07ABA"/>
    <w:rsid w:val="00F110E3"/>
    <w:rsid w:val="00F152F0"/>
    <w:rsid w:val="00F254C8"/>
    <w:rsid w:val="00F31FAF"/>
    <w:rsid w:val="00F3234E"/>
    <w:rsid w:val="00F36CB1"/>
    <w:rsid w:val="00F37FD7"/>
    <w:rsid w:val="00F417EF"/>
    <w:rsid w:val="00F47752"/>
    <w:rsid w:val="00F61EB8"/>
    <w:rsid w:val="00F654A9"/>
    <w:rsid w:val="00F72B40"/>
    <w:rsid w:val="00F81C0F"/>
    <w:rsid w:val="00F856C7"/>
    <w:rsid w:val="00F9296D"/>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TotalTime>
  <Pages>13</Pages>
  <Words>4088</Words>
  <Characters>23307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27341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edgechurchcolorado.com</cp:lastModifiedBy>
  <cp:revision>2</cp:revision>
  <cp:lastPrinted>2024-09-29T01:43:00Z</cp:lastPrinted>
  <dcterms:created xsi:type="dcterms:W3CDTF">2024-10-01T15:03:00Z</dcterms:created>
  <dcterms:modified xsi:type="dcterms:W3CDTF">2024-10-01T15:03:00Z</dcterms:modified>
  <cp:category/>
</cp:coreProperties>
</file>